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AI 减负模板包（关注即领）</w:t>
      </w:r>
    </w:p>
    <w:p>
      <w:r>
        <w:rPr>
          <w:i/>
          <w:color w:val="5B6168"/>
        </w:rPr>
        <w:t>随遇而学 · 聚焦 AI 办公减负实战</w:t>
      </w:r>
    </w:p>
    <w:p>
      <w:r>
        <w:rPr>
          <w:i/>
          <w:color w:val="5B6168"/>
        </w:rPr>
        <w:t>作者 知行：能源行业从业二十年，长期负责办公室行政、内勤协调与项目管理工作，日常与各类办公软件、报表、会议纪要、流程文档打交道。本包是结合一线工作经验整理的可直接套用的工具集合。</w:t>
      </w:r>
    </w:p>
    <w:p>
      <w:r>
        <w:t>本模板包面向办公室工作人员，目标是把日常事务中重复、繁琐的部分，通过规范的方法与现成工具加以减轻。内容不追求"看上去全面"，而是围绕真实办公场景设计，力求打开即可使用、照做即可见效。</w:t>
      </w:r>
    </w:p>
    <w:p>
      <w:pPr>
        <w:pStyle w:val="Heading1"/>
      </w:pPr>
      <w:r>
        <w:t>本包内容（共四部分，附使用提示）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序号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内容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解决什么问题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所在章节</w:t>
            </w:r>
          </w:p>
        </w:tc>
      </w:tr>
      <w:tr>
        <w:tc>
          <w:tcPr>
            <w:tcW w:type="dxa" w:w="2160"/>
          </w:tcPr>
          <w:p>
            <w:r/>
            <w:r>
              <w:t>①</w:t>
            </w:r>
          </w:p>
        </w:tc>
        <w:tc>
          <w:tcPr>
            <w:tcW w:type="dxa" w:w="2160"/>
          </w:tcPr>
          <w:p>
            <w:r/>
            <w:r>
              <w:t>需求描述模板与 AI 沟通方法</w:t>
            </w:r>
          </w:p>
        </w:tc>
        <w:tc>
          <w:tcPr>
            <w:tcW w:type="dxa" w:w="2160"/>
          </w:tcPr>
          <w:p>
            <w:r/>
            <w:r>
              <w:t>多数人并非"不会做"，而是"说不清需求"。本部分提供把模糊想法转化为清晰需求的结构化模板，以及和 AI 高效协作的原则——这是我用 AI 搭建内部小工具的实际方法</w:t>
            </w:r>
          </w:p>
        </w:tc>
        <w:tc>
          <w:tcPr>
            <w:tcW w:type="dxa" w:w="2160"/>
          </w:tcPr>
          <w:p>
            <w:r/>
            <w:r>
              <w:t>见 ①</w:t>
            </w:r>
          </w:p>
        </w:tc>
      </w:tr>
      <w:tr>
        <w:tc>
          <w:tcPr>
            <w:tcW w:type="dxa" w:w="2160"/>
          </w:tcPr>
          <w:p>
            <w:r/>
            <w:r>
              <w:t>②</w:t>
            </w:r>
          </w:p>
        </w:tc>
        <w:tc>
          <w:tcPr>
            <w:tcW w:type="dxa" w:w="2160"/>
          </w:tcPr>
          <w:p>
            <w:r/>
            <w:r>
              <w:t>常用工具清单</w:t>
            </w:r>
          </w:p>
        </w:tc>
        <w:tc>
          <w:tcPr>
            <w:tcW w:type="dxa" w:w="2160"/>
          </w:tcPr>
          <w:p>
            <w:r/>
            <w:r>
              <w:t>市面 AI 工具众多，本部分列出工作中实际常用、确实能提效的几类，并标注上手成本与适用场景，便于按需选用</w:t>
            </w:r>
          </w:p>
        </w:tc>
        <w:tc>
          <w:tcPr>
            <w:tcW w:type="dxa" w:w="2160"/>
          </w:tcPr>
          <w:p>
            <w:r/>
            <w:r>
              <w:t>见 ②</w:t>
            </w:r>
          </w:p>
        </w:tc>
      </w:tr>
      <w:tr>
        <w:tc>
          <w:tcPr>
            <w:tcW w:type="dxa" w:w="2160"/>
          </w:tcPr>
          <w:p>
            <w:r/>
            <w:r>
              <w:t>③</w:t>
            </w:r>
          </w:p>
        </w:tc>
        <w:tc>
          <w:tcPr>
            <w:tcW w:type="dxa" w:w="2160"/>
          </w:tcPr>
          <w:p>
            <w:r/>
            <w:r>
              <w:t>20 个即取即用提示词</w:t>
            </w:r>
          </w:p>
        </w:tc>
        <w:tc>
          <w:tcPr>
            <w:tcW w:type="dxa" w:w="2160"/>
          </w:tcPr>
          <w:p>
            <w:r/>
            <w:r>
              <w:t>覆盖会议、周报、报表、写作、项目管理等高频场景。复制提示词、替换占位内容、发送给任意 AI，即可获得成稿</w:t>
            </w:r>
          </w:p>
        </w:tc>
        <w:tc>
          <w:tcPr>
            <w:tcW w:type="dxa" w:w="2160"/>
          </w:tcPr>
          <w:p>
            <w:r/>
            <w:r>
              <w:t>见 ③</w:t>
            </w:r>
          </w:p>
        </w:tc>
      </w:tr>
      <w:tr>
        <w:tc>
          <w:tcPr>
            <w:tcW w:type="dxa" w:w="2160"/>
          </w:tcPr>
          <w:p>
            <w:r/>
            <w:r>
              <w:t>④</w:t>
            </w:r>
          </w:p>
        </w:tc>
        <w:tc>
          <w:tcPr>
            <w:tcW w:type="dxa" w:w="2160"/>
          </w:tcPr>
          <w:p>
            <w:r/>
            <w:r>
              <w:t>可直接使用的文件模板（重点）</w:t>
            </w:r>
          </w:p>
        </w:tc>
        <w:tc>
          <w:tcPr>
            <w:tcW w:type="dxa" w:w="2160"/>
          </w:tcPr>
          <w:p>
            <w:r/>
            <w:r>
              <w:t>不是截图示例，而是可打开编辑的 Excel（含公式）、Word、PPT。打开即可填入，无需自行搭建</w:t>
            </w:r>
          </w:p>
        </w:tc>
        <w:tc>
          <w:tcPr>
            <w:tcW w:type="dxa" w:w="2160"/>
          </w:tcPr>
          <w:p>
            <w:r/>
            <w:r>
              <w:t>见 ④（配套文件在「真实文件模板/」文件夹）</w:t>
            </w:r>
          </w:p>
        </w:tc>
      </w:tr>
      <w:tr>
        <w:tc>
          <w:tcPr>
            <w:tcW w:type="dxa" w:w="2160"/>
          </w:tcPr>
          <w:p>
            <w:r/>
            <w:r>
              <w:t>⑤</w:t>
            </w:r>
          </w:p>
        </w:tc>
        <w:tc>
          <w:tcPr>
            <w:tcW w:type="dxa" w:w="2160"/>
          </w:tcPr>
          <w:p>
            <w:r/>
            <w:r>
              <w:t>安全使用提示</w:t>
            </w:r>
          </w:p>
        </w:tc>
        <w:tc>
          <w:tcPr>
            <w:tcW w:type="dxa" w:w="2160"/>
          </w:tcPr>
          <w:p>
            <w:r/>
            <w:r>
              <w:t>用 AI 处理工作文件时的注意事项：重要改动前先备份、要求"原地修改"而非重新生成，避免文件丢失或格式错乱</w:t>
            </w:r>
          </w:p>
        </w:tc>
        <w:tc>
          <w:tcPr>
            <w:tcW w:type="dxa" w:w="2160"/>
          </w:tcPr>
          <w:p>
            <w:r/>
            <w:r>
              <w:t>见 ① · 第 9–10 条原则</w:t>
            </w:r>
          </w:p>
        </w:tc>
      </w:tr>
    </w:tbl>
    <w:p/>
    <w:p>
      <w:pPr>
        <w:pStyle w:val="Heading1"/>
      </w:pPr>
      <w:r>
        <w:t>使用建议</w:t>
      </w:r>
    </w:p>
    <w:p>
      <w:pPr>
        <w:pStyle w:val="ListNumber"/>
      </w:pPr>
      <w:r>
        <w:t>先阅读 ①。能否把需求说清楚，决定了后续所有工作能否顺利。这是整套模板包的核心。</w:t>
      </w:r>
    </w:p>
    <w:p>
      <w:pPr>
        <w:pStyle w:val="ListNumber"/>
      </w:pPr>
      <w:r>
        <w:t>根据当天最棘手的任务，从 ③ 选取对应提示词，将【】中的内容替换为实际情况，发送给常用 AI 工具（豆包、Kimi、通义、文心、ChatGPT 等均可）。</w:t>
      </w:r>
    </w:p>
    <w:p>
      <w:pPr>
        <w:pStyle w:val="ListNumber"/>
      </w:pPr>
      <w:r>
        <w:t>直接打开 ④ 中的文件模板。Excel 内置公式，填入数据即可自动计算；Word、PPT 替换文字即为成品。</w:t>
      </w:r>
    </w:p>
    <w:p>
      <w:r>
        <w:t>说明：AI 生成的第一版通常仍需调整。在结果后补充一句"再精简一些""改用更正式的措辞""用表格呈现"，往往能显著提升质量。建议多轮交互，而非一次求成。</w:t>
      </w:r>
    </w:p>
    <w:p>
      <w:pPr>
        <w:pStyle w:val="Heading1"/>
      </w:pPr>
      <w:r>
        <w:t>关于作者与这份资料</w:t>
      </w:r>
    </w:p>
    <w:p>
      <w:r>
        <w:t>作者在能源行业工作二十年，长期身处办公室与项目管理一线，对各类行政事务、内勤协调、报表统计、流程文档有较多实务经验。近年来借助 AI 工具，将原本耗时的重复劳动大幅压缩，也独立完成过面向内部使用的小工具开发。</w:t>
      </w:r>
    </w:p>
    <w:p>
      <w:r>
        <w:t>本模板包作为关注本公众号的见面礼免费提供。如对"Excel 自动化 + 行业专属进阶"内容有进一步需求，公众号菜单设有低价升级入口，可酌情选用。</w:t>
      </w:r>
    </w:p>
    <w:p>
      <w:r>
        <w:t>希望这些内容能帮助您更从容地应对日常工作。</w:t>
      </w:r>
    </w:p>
    <w:p>
      <w:pPr>
        <w:pStyle w:val="Heading1"/>
      </w:pPr>
      <w:r>
        <w:t>分类导航</w:t>
      </w:r>
    </w:p>
    <w:p>
      <w:pPr>
        <w:pStyle w:val="ListBullet"/>
      </w:pPr>
      <w:r>
        <w:t>① 需求描述模板与 AI 沟通方法（核心内容）→ 见本文 ①</w:t>
      </w:r>
    </w:p>
    <w:p>
      <w:pPr>
        <w:pStyle w:val="ListBullet"/>
      </w:pPr>
      <w:r>
        <w:t>② 常用工具清单 → 见本文 ②</w:t>
      </w:r>
    </w:p>
    <w:p>
      <w:pPr>
        <w:pStyle w:val="ListBullet"/>
      </w:pPr>
      <w:r>
        <w:t>③ 20 个即取即用提示词 → 见本文 ③</w:t>
      </w:r>
    </w:p>
    <w:p>
      <w:pPr>
        <w:pStyle w:val="ListBullet"/>
      </w:pPr>
      <w:r>
        <w:t>④ 可直接使用的文件模板（Excel/Word/PPT）→ 见本文 ④（配套文件在「真实文件模板/」文件夹）</w:t>
      </w:r>
    </w:p>
    <w:p>
      <w:pPr>
        <w:pStyle w:val="Title"/>
      </w:pPr>
      <w:r>
        <w:t>① 需求描述模板与 AI 沟通方法</w:t>
      </w:r>
    </w:p>
    <w:p>
      <w:r>
        <w:rPr>
          <w:i/>
          <w:color w:val="5B6168"/>
        </w:rPr>
        <w:t>随遇而学 · 作者 知行 · 本部分是整套模板包的核心</w:t>
      </w:r>
    </w:p>
    <w:p>
      <w:r>
        <w:t>先说明一个基本判断：多数人在借助 AI 完成工作时，真正的障碍并非"不会做"，而是"说不清需求"。</w:t>
      </w:r>
    </w:p>
    <w:p>
      <w:r>
        <w:t>作者在能源行业工作二十年，长期负责办公室行政、内勤协调与项目管理，对各类报表、纪要、流程文档有较多实务经验。近年来借助 AI 工具，不仅将大量重复劳动压缩，也独立完成了面向内部使用的小工具开发。这一部分的经验，来自上述实际过程。</w:t>
      </w:r>
    </w:p>
    <w:p>
      <w:r>
        <w:t>当前的 AI 工具（例如微信内的 CodeBuddy）已能够直接协助编写程序。但其工作依据是使用者提供的需求：需求清晰，非技术人员也能做出可运行的工具；需求含糊，AI 给出的结果往往偏离预期，仍需返工。</w:t>
      </w:r>
    </w:p>
    <w:p>
      <w:r>
        <w:t>因此，本部分将作者"用 AI 做出第一个小工具"的实际方法，整理为两项内容：</w:t>
      </w:r>
    </w:p>
    <w:p>
      <w:pPr>
        <w:pStyle w:val="ListBullet"/>
      </w:pPr>
      <w:r>
        <w:t>需求描述模板：把"我想要一个工具"转化为 AI 一次即可做对的结构化需求。</w:t>
      </w:r>
    </w:p>
    <w:p>
      <w:pPr>
        <w:pStyle w:val="ListBullet"/>
      </w:pPr>
      <w:r>
        <w:t>与 AI 沟通的 10 条原则：如何与 AI 对话，使其一次写对、减少返工。</w:t>
      </w:r>
    </w:p>
    <w:p>
      <w:r>
        <w:t>作者开发的内部小工具（用于记录运动、学习、费用并生成统计），包含四十余个文件、五个页面，全程通过与 AI 对话完成。下文即为当时使用的框架。</w:t>
      </w:r>
    </w:p>
    <w:p>
      <w:pPr>
        <w:pStyle w:val="Heading1"/>
      </w:pPr>
      <w:r>
        <w:t>第一部分：需求描述模板（填空式，六要素）</w:t>
      </w:r>
    </w:p>
    <w:p>
      <w:r>
        <w:t>无论制作小程序、Excel 自动化，还是请 AI 编写脚本，都建议先填写下列模板。任意一项留空，AI 都容易偏离方向。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【1. 我要解决的具体问题】</w:t>
              <w:br/>
              <w:t>场景：________________________________（谁、在什么情况下、遇到什么麻烦）</w:t>
              <w:br/>
              <w:t>痛点：________________________________（目前如何应付、耗费多少精力）</w:t>
              <w:br/>
              <w:br/>
              <w:t>【2. 核心功能】（列出 3-5 个，每项一句话）</w:t>
              <w:br/>
              <w:t>- 功能1：________________________________</w:t>
              <w:br/>
              <w:t>- 功能2：________________________________</w:t>
              <w:br/>
              <w:t>- 功能3：________________________________</w:t>
              <w:br/>
              <w:br/>
              <w:t>【3. 谁使用、在哪里使用】</w:t>
              <w:br/>
              <w:t>用户：________________________________（自己 / 团队 / 客户）</w:t>
              <w:br/>
              <w:t>设备：________________________________（手机微信 / 电脑浏览器 / 两者皆需）</w:t>
              <w:br/>
              <w:br/>
              <w:t>【4. 数据从何处来、到何处去】</w:t>
              <w:br/>
              <w:t>录入：________________________________（手动填写 / 导入文件 / 拍照）</w:t>
              <w:br/>
              <w:t>导出与备份：____________________________（是否需要导出 Excel / 云端备份）</w:t>
              <w:br/>
              <w:br/>
              <w:t>【5. 界面与风格】</w:t>
              <w:br/>
              <w:t>风格：________________________________（简约 / 接近微信原生 / 不额外下载图片）</w:t>
              <w:br/>
              <w:t>特殊要求：____________________________（例如"使用系统图标，无需自行找图"）</w:t>
              <w:br/>
              <w:br/>
              <w:t>【6. 验收标准】</w:t>
              <w:br/>
              <w:t>做到何种程度算成功：________________________________</w:t>
              <w:br/>
              <w:t>（例：能够记录、能够按周统计、数据不丢失）</w:t>
            </w:r>
          </w:p>
        </w:tc>
      </w:tr>
    </w:tbl>
    <w:p/>
    <w:p>
      <w:pPr>
        <w:pStyle w:val="Heading2"/>
      </w:pPr>
      <w:r>
        <w:t>一个填写完整的实际范例（报销垫付统计）</w:t>
      </w:r>
    </w:p>
    <w:p>
      <w:r>
        <w:t>以下范例取自常见的办公场景，易于引起共鸣：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【1】场景：出差或办事时自行垫付费用，月底集中统计并向财务报销。</w:t>
              <w:br/>
              <w:t xml:space="preserve">     痛点：手工维护 Excel 易遗漏、易算错，还需与财务反复核对。</w:t>
              <w:br/>
              <w:t>【2】功能：① 记录每笔垫付（日期/事由/金额/类别）</w:t>
              <w:br/>
              <w:t xml:space="preserve">           ② 按"待报销/已报销"标记状态</w:t>
              <w:br/>
              <w:t xml:space="preserve">           ③ 自动计算总额、按类别汇总</w:t>
              <w:br/>
              <w:t xml:space="preserve">           ④ 导出明细供财务使用</w:t>
              <w:br/>
              <w:t>【3】用户：本人 + 团队同事；设备：手机微信（随时记录）</w:t>
              <w:br/>
              <w:t>【4】录入：手动填写；导出：月底导出 Excel 交财务</w:t>
              <w:br/>
              <w:t>【5】风格：简约，使用微信内置图标，不单独下载图片</w:t>
              <w:br/>
              <w:t>【6】验收：打开即可记录；标记状态后总额自动更新；导出表格财务可直接使用</w:t>
            </w:r>
          </w:p>
        </w:tc>
      </w:tr>
    </w:tbl>
    <w:p/>
    <w:p>
      <w:r>
        <w:t>将上述内容直接发送给 AI，即可获得一个可用的雏形。若将业务场景替换为"客户跟进""设备巡检""安全交底"，方法完全一致。</w:t>
      </w:r>
    </w:p>
    <w:p>
      <w:pPr>
        <w:pStyle w:val="Heading1"/>
      </w:pPr>
      <w:r>
        <w:t>第二部分：与 AI 沟通的 10 条原则</w:t>
      </w:r>
    </w:p>
    <w:p>
      <w:r>
        <w:t>仅有需求模板还不够，对话过程同样关键。以下 10 条，来自作者与 AI 协作完成四十余个文件、并经历多次返工后的总结。适用于所有希望借助 AI 完成工作的人员，并非程序员专属。</w:t>
      </w:r>
    </w:p>
    <w:p>
      <w:pPr>
        <w:pStyle w:val="Heading2"/>
      </w:pPr>
      <w:r>
        <w:t>1. 给出具体场景，避免笼统表述</w:t>
      </w:r>
    </w:p>
    <w:p>
      <w:pPr>
        <w:pStyle w:val="ListBullet"/>
      </w:pPr>
      <w:r>
        <w:t>反例："统计页有问题"</w:t>
      </w:r>
    </w:p>
    <w:p>
      <w:pPr>
        <w:pStyle w:val="ListBullet"/>
      </w:pPr>
      <w:r>
        <w:t>正例："按周统计，选择 12 月 19 日，应显示最近 8 周，含空周显示 0"</w:t>
      </w:r>
    </w:p>
    <w:p>
      <w:pPr>
        <w:pStyle w:val="ListBullet"/>
      </w:pPr>
      <w:r>
        <w:t>要点：描述越具体，AI 越能定位需要修改的位置；笼统的"有问题"只会得到笼统的答复。</w:t>
      </w:r>
    </w:p>
    <w:p>
      <w:pPr>
        <w:pStyle w:val="Heading2"/>
      </w:pPr>
      <w:r>
        <w:t>2. 描述期望行为，而非仅报告异常</w:t>
      </w:r>
    </w:p>
    <w:p>
      <w:pPr>
        <w:pStyle w:val="ListBullet"/>
      </w:pPr>
      <w:r>
        <w:t>反例："输入框不可用"</w:t>
      </w:r>
    </w:p>
    <w:p>
      <w:pPr>
        <w:pStyle w:val="ListBullet"/>
      </w:pPr>
      <w:r>
        <w:t>正例："输入框仅允许数字、保留两位小数，不能输入 abc 或 3.567"</w:t>
      </w:r>
    </w:p>
    <w:p>
      <w:pPr>
        <w:pStyle w:val="ListBullet"/>
      </w:pPr>
      <w:r>
        <w:t>要点：告知期望的终态，比仅说明"出错"更有价值。</w:t>
      </w:r>
    </w:p>
    <w:p>
      <w:pPr>
        <w:pStyle w:val="Heading2"/>
      </w:pPr>
      <w:r>
        <w:t>3. 提供真实数据，便于 AI 对照修正</w:t>
      </w:r>
    </w:p>
    <w:p>
      <w:pPr>
        <w:pStyle w:val="ListBullet"/>
      </w:pPr>
      <w:r>
        <w:t>反例："统计结果不正确"</w:t>
      </w:r>
    </w:p>
    <w:p>
      <w:pPr>
        <w:pStyle w:val="ListBullet"/>
      </w:pPr>
      <w:r>
        <w:t>正例："周占比图中，垫付费用显示为 1 次，实际应为 2 次、合计 300 元，请分析原因并修复，同时检查是否还存在同类问题"</w:t>
      </w:r>
    </w:p>
    <w:p>
      <w:pPr>
        <w:pStyle w:val="ListBullet"/>
      </w:pPr>
      <w:r>
        <w:t>要点：AI 结合真实数据与代码可精准定位；缺少依据时只能推测。</w:t>
      </w:r>
    </w:p>
    <w:p>
      <w:pPr>
        <w:pStyle w:val="Heading2"/>
      </w:pPr>
      <w:r>
        <w:t>4. 说明技术约束（平台 / 界面 / 存储）</w:t>
      </w:r>
    </w:p>
    <w:p>
      <w:pPr>
        <w:pStyle w:val="ListBullet"/>
      </w:pPr>
      <w:r>
        <w:t>正例："使用微信小程序；数据存于本地；界面简约、使用系统图标"</w:t>
      </w:r>
    </w:p>
    <w:p>
      <w:pPr>
        <w:pStyle w:val="ListBullet"/>
      </w:pPr>
      <w:r>
        <w:t>要点：如不说明，AI 可能采用其默认方案（例如生成网页），结果与预期不符。</w:t>
      </w:r>
    </w:p>
    <w:p>
      <w:pPr>
        <w:pStyle w:val="Heading2"/>
      </w:pPr>
      <w:r>
        <w:t>5. 说明体验期望</w:t>
      </w:r>
    </w:p>
    <w:p>
      <w:pPr>
        <w:pStyle w:val="ListBullet"/>
      </w:pPr>
      <w:r>
        <w:t>正例："编辑数量既支持滑条，也支持直接输入，滑条最大值按单位动态调整"</w:t>
      </w:r>
    </w:p>
    <w:p>
      <w:pPr>
        <w:pStyle w:val="ListBullet"/>
      </w:pPr>
      <w:r>
        <w:t>要点：同一功能，体验差异显著。应将"用着顺手"的标准明确表达。</w:t>
      </w:r>
    </w:p>
    <w:p>
      <w:pPr>
        <w:pStyle w:val="Heading2"/>
      </w:pPr>
      <w:r>
        <w:t>6. 给出具体数值与示例，而非"再加几个"</w:t>
      </w:r>
    </w:p>
    <w:p>
      <w:pPr>
        <w:pStyle w:val="ListBullet"/>
      </w:pPr>
      <w:r>
        <w:t>反例："增加几个预设选项"</w:t>
      </w:r>
    </w:p>
    <w:p>
      <w:pPr>
        <w:pStyle w:val="ListBullet"/>
      </w:pPr>
      <w:r>
        <w:t>正例："预设：抗阻训练 / 有氧运动 / 学习提升 / 费用垫付 共 4 项"</w:t>
      </w:r>
    </w:p>
    <w:p>
      <w:pPr>
        <w:pStyle w:val="ListBullet"/>
      </w:pPr>
      <w:r>
        <w:t>要点：直接列出，AI 可一次到位，无需来回询问。</w:t>
      </w:r>
    </w:p>
    <w:p>
      <w:pPr>
        <w:pStyle w:val="Heading2"/>
      </w:pPr>
      <w:r>
        <w:t>7. 大任务拆小步，循环验证（小步快跑）</w:t>
      </w:r>
    </w:p>
    <w:p>
      <w:pPr>
        <w:pStyle w:val="ListBullet"/>
      </w:pPr>
      <w:r>
        <w:t>正例："先仅完成'记录 + 列表'两项功能，跑通后再处理统计"</w:t>
      </w:r>
    </w:p>
    <w:p>
      <w:pPr>
        <w:pStyle w:val="ListBullet"/>
      </w:pPr>
      <w:r>
        <w:t>要点：不宜一开始就要求完整产品。先做核心、测试、再请 AI 修改，循环推进。每步可见，不易失控。</w:t>
      </w:r>
    </w:p>
    <w:p>
      <w:pPr>
        <w:pStyle w:val="Heading2"/>
      </w:pPr>
      <w:r>
        <w:t>8. 报错时完整粘贴控制台信息，而非自行猜测</w:t>
      </w:r>
    </w:p>
    <w:p>
      <w:pPr>
        <w:pStyle w:val="ListBullet"/>
      </w:pPr>
      <w:r>
        <w:t>正例：手机或模拟器异常时，打开开发者工具的"控制台"，将红色报错整段复制给 AI</w:t>
      </w:r>
    </w:p>
    <w:p>
      <w:pPr>
        <w:pStyle w:val="ListBullet"/>
      </w:pPr>
      <w:r>
        <w:t>要点：AI 可自行分析并修复，效率远高于使用者猜测"是否代码有误"。</w:t>
      </w:r>
    </w:p>
    <w:p>
      <w:pPr>
        <w:pStyle w:val="Heading2"/>
      </w:pPr>
      <w:r>
        <w:t>9. 明确"原地修改"还是"重新生成"（防范文件丢失）</w:t>
      </w:r>
    </w:p>
    <w:p>
      <w:pPr>
        <w:pStyle w:val="ListBullet"/>
      </w:pPr>
      <w:r>
        <w:t>反例："把这个文件整理一下"（AI 可能重新生成，覆盖已精心调整的内容）</w:t>
      </w:r>
    </w:p>
    <w:p>
      <w:pPr>
        <w:pStyle w:val="ListBullet"/>
      </w:pPr>
      <w:r>
        <w:t>正例："在【原文件】上原地修改，保留已有改动，不要重新生成，不要覆盖其他文件"</w:t>
      </w:r>
    </w:p>
    <w:p>
      <w:pPr>
        <w:pStyle w:val="ListBullet"/>
      </w:pPr>
      <w:r>
        <w:t>要点：这是作者亲身经历的教训——曾因一句话，将导致半天修改的文件丢失。重要文件改动前务必另行备份。</w:t>
      </w:r>
    </w:p>
    <w:p>
      <w:pPr>
        <w:pStyle w:val="Heading2"/>
      </w:pPr>
      <w:r>
        <w:t>10. 遇到不懂的术语，顺手向 AI 询问</w:t>
      </w:r>
    </w:p>
    <w:p>
      <w:pPr>
        <w:pStyle w:val="ListBullet"/>
      </w:pPr>
      <w:r>
        <w:t>正例："什么是'本地存储'？与我将数据存入 Excel 有何区别？请用通俗语言说明"</w:t>
      </w:r>
    </w:p>
    <w:p>
      <w:pPr>
        <w:pStyle w:val="ListBullet"/>
      </w:pPr>
      <w:r>
        <w:t>要点：遇到"生命周期""组件"等术语时不要跳过。理解越充分，与 AI 的协作效率越高。</w:t>
      </w:r>
    </w:p>
    <w:p>
      <w:pPr>
        <w:pStyle w:val="Heading1"/>
      </w:pPr>
      <w:r>
        <w:t>第三部分：完整实战案例（从一句话到可运行需求）</w:t>
      </w:r>
    </w:p>
    <w:p>
      <w:r>
        <w:t>以下演示一个真实流程。目标：制作"班组安全交底记录"小工具（能源与工程场景，办公室人员可类比为"客户跟进记录"）。</w:t>
      </w:r>
    </w:p>
    <w:p>
      <w:r>
        <w:rPr>
          <w:b/>
        </w:rPr>
        <w:t>第 1 步：使用第一部分模板填写需求，发送给 AI</w:t>
      </w:r>
    </w:p>
    <w:p>
      <w:r>
        <w:rPr>
          <w:i/>
          <w:color w:val="5B6168"/>
        </w:rPr>
        <w:t>"我想制作一个'安全交底记录'小程序。场景：每日班前会，班长向工人交代安全事项与任务，目前纸质签字易丢失、难统计。功能：① 建立交底模板（作业内容/风险点/防护措施）② 班组长填写、工人电子签字 ③ 按日期/班组查询历史 ④ 导出供安监使用。用户：班组长；设备：手机微信；数据：本地存储并可导出；风格：简约、使用系统图标；验收：能记录、能签字、能查询、能导出。"</w:t>
      </w:r>
    </w:p>
    <w:p>
      <w:r>
        <w:rPr>
          <w:b/>
        </w:rPr>
        <w:t>第 2 步：AI 生成雏形，使用小步快跑验证（原则 7）</w:t>
      </w:r>
    </w:p>
    <w:p>
      <w:r>
        <w:rPr>
          <w:i/>
          <w:color w:val="5B6168"/>
        </w:rPr>
        <w:t>您："先仅完成'建模板 + 填写 + 列表'三部分，跑通后再处理统计。"</w:t>
      </w:r>
    </w:p>
    <w:p>
      <w:r>
        <w:rPr>
          <w:i/>
          <w:color w:val="5B6168"/>
        </w:rPr>
        <w:t>AI：生成代码 → 您在模拟器中逐步点选验证。</w:t>
      </w:r>
    </w:p>
    <w:p>
      <w:r>
        <w:rPr>
          <w:b/>
        </w:rPr>
        <w:t>第 3 步：发现问题，使用原则 2、3 描述期望行为</w:t>
      </w:r>
    </w:p>
    <w:p>
      <w:r>
        <w:rPr>
          <w:i/>
          <w:color w:val="5B6168"/>
        </w:rPr>
        <w:t>您："签字页当前点击提交无反应。期望：点击提交后弹出'已签字'提示，并跳回列表，该条标记为'已签'。"</w:t>
      </w:r>
    </w:p>
    <w:p>
      <w:r>
        <w:rPr>
          <w:b/>
        </w:rPr>
        <w:t>第 4 步：遇到报错，使用原则 8 粘贴控制台信息</w:t>
      </w:r>
    </w:p>
    <w:p>
      <w:r>
        <w:rPr>
          <w:i/>
          <w:color w:val="5B6168"/>
        </w:rPr>
        <w:t>您："控制台报错：[粘贴红色报错内容]。请分析原因并修复，同时检查是否存在同类问题。"</w:t>
      </w:r>
    </w:p>
    <w:p>
      <w:r>
        <w:rPr>
          <w:b/>
        </w:rPr>
        <w:t>结果</w:t>
      </w:r>
      <w:r>
        <w:t>：一个可用的安全交底小工具，零基础、利用零散时间通过十余次对话即可成型。替换为"客户跟进""设备巡检""费用统计"，方法完全一致。</w:t>
      </w:r>
    </w:p>
    <w:p>
      <w:pPr>
        <w:pStyle w:val="Heading1"/>
      </w:pPr>
      <w:r>
        <w:t>总结</w:t>
      </w:r>
    </w:p>
    <w:p>
      <w:r>
        <w:t>办公室中那些"如果有个工具能……"的设想，如今多数已可由使用者自行实现。</w:t>
      </w:r>
    </w:p>
    <w:p>
      <w:r>
        <w:t>先填写第一部分的模板，再带着 10 条原则与 AI 沟通——这正是 AI 赋予普通办公人员的实际红利。</w:t>
      </w:r>
    </w:p>
    <w:p>
      <w:r>
        <w:t xml:space="preserve">下一部分列出作者日常使用的 AI 工具清单，便于按需选用，免去逐个试错。→ </w:t>
      </w:r>
      <w:r>
        <w:rPr>
          <w:rFonts w:ascii="Consolas" w:hAnsi="Consolas" w:eastAsia="Microsoft YaHei"/>
          <w:sz w:val="18"/>
        </w:rPr>
        <w:t>02_亲测小工具清单.md</w:t>
      </w:r>
    </w:p>
    <w:p>
      <w:pPr>
        <w:pStyle w:val="Title"/>
      </w:pPr>
      <w:r>
        <w:t>② 常用工具清单</w:t>
      </w:r>
    </w:p>
    <w:p>
      <w:r>
        <w:rPr>
          <w:i/>
          <w:color w:val="5B6168"/>
        </w:rPr>
        <w:t>随遇而学 · 作者 知行 · 仅列实际常用、确有提效的工具，并标注上手成本</w:t>
      </w:r>
    </w:p>
    <w:p>
      <w:r>
        <w:t>市面 AI 工具数量庞大，宣传各有侧重。以下按"用途—适用人群—上手成本—点评"四栏，列出作者在日常办公中实际使用的几类工具。上手成本分为三档：低（约半小时可上手）、中（需半天熟悉）、高（需持续投入学习）。</w:t>
      </w:r>
    </w:p>
    <w:p>
      <w:r>
        <w:t>说明：工具迭代较快，收费政策也常调整。下表反映当前情况，选用时建议再次确认。以下点评仅说明工具适用场景与注意事项。</w:t>
      </w:r>
    </w:p>
    <w:p>
      <w:pPr>
        <w:pStyle w:val="Heading1"/>
      </w:pPr>
      <w:r>
        <w:t>一、录音转写类（会议纪要辅助）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工具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用途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适用人群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点评</w:t>
            </w:r>
          </w:p>
        </w:tc>
      </w:tr>
      <w:tr>
        <w:tc>
          <w:tcPr>
            <w:tcW w:type="dxa" w:w="1728"/>
          </w:tcPr>
          <w:p>
            <w:r/>
            <w:r>
              <w:t>ima（腾讯）</w:t>
            </w:r>
          </w:p>
        </w:tc>
        <w:tc>
          <w:tcPr>
            <w:tcW w:type="dxa" w:w="1728"/>
          </w:tcPr>
          <w:p>
            <w:r/>
            <w:r>
              <w:t>微信内上传录音与文件，对话式转写并整理要点</w:t>
            </w:r>
          </w:p>
        </w:tc>
        <w:tc>
          <w:tcPr>
            <w:tcW w:type="dxa" w:w="1728"/>
          </w:tcPr>
          <w:p>
            <w:r/>
            <w:r>
              <w:t>常用手机、追求便捷的用户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依托微信生态，在聊天中即可将录音转为结构化文字，并能就内容继续追问。适合轻量整理，正式纪要建议二次核对</w:t>
            </w:r>
          </w:p>
        </w:tc>
      </w:tr>
      <w:tr>
        <w:tc>
          <w:tcPr>
            <w:tcW w:type="dxa" w:w="1728"/>
          </w:tcPr>
          <w:p>
            <w:r/>
            <w:r>
              <w:t>通义千问（阿里）</w:t>
            </w:r>
          </w:p>
        </w:tc>
        <w:tc>
          <w:tcPr>
            <w:tcW w:type="dxa" w:w="1728"/>
          </w:tcPr>
          <w:p>
            <w:r/>
            <w:r>
              <w:t>支持语音、音频输入，在对话中完成转写与提纲</w:t>
            </w:r>
          </w:p>
        </w:tc>
        <w:tc>
          <w:tcPr>
            <w:tcW w:type="dxa" w:w="1728"/>
          </w:tcPr>
          <w:p>
            <w:r/>
            <w:r>
              <w:t>需要快速整理录音的用户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通过 App 或网页上传音频，直接得到文字与摘要。长会议建议分段处理以保证准确</w:t>
            </w:r>
          </w:p>
        </w:tc>
      </w:tr>
      <w:tr>
        <w:tc>
          <w:tcPr>
            <w:tcW w:type="dxa" w:w="1728"/>
          </w:tcPr>
          <w:p>
            <w:r/>
            <w:r>
              <w:t>通义听悟</w:t>
            </w:r>
          </w:p>
        </w:tc>
        <w:tc>
          <w:tcPr>
            <w:tcW w:type="dxa" w:w="1728"/>
          </w:tcPr>
          <w:p>
            <w:r/>
            <w:r>
              <w:t>会议录音、视频转文字，自动生成提纲与待办</w:t>
            </w:r>
          </w:p>
        </w:tc>
        <w:tc>
          <w:tcPr>
            <w:tcW w:type="dxa" w:w="1728"/>
          </w:tcPr>
          <w:p>
            <w:r/>
            <w:r>
              <w:t>经常开会的职场人员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免费额度可满足日常，转写准确、能区分发言人。会议结束后将文字交由 AI 整理纪要（见 ③ 的 01-01）</w:t>
            </w:r>
          </w:p>
        </w:tc>
      </w:tr>
      <w:tr>
        <w:tc>
          <w:tcPr>
            <w:tcW w:type="dxa" w:w="1728"/>
          </w:tcPr>
          <w:p>
            <w:r/>
            <w:r>
              <w:t>飞书妙记</w:t>
            </w:r>
          </w:p>
        </w:tc>
        <w:tc>
          <w:tcPr>
            <w:tcW w:type="dxa" w:w="1728"/>
          </w:tcPr>
          <w:p>
            <w:r/>
            <w:r>
              <w:t>飞书会议自动转写与字幕</w:t>
            </w:r>
          </w:p>
        </w:tc>
        <w:tc>
          <w:tcPr>
            <w:tcW w:type="dxa" w:w="1728"/>
          </w:tcPr>
          <w:p>
            <w:r/>
            <w:r>
              <w:t>使用飞书办公的团队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与飞书生态衔接顺畅，无需另行传输文件。局限在于脱离飞书后用途有限</w:t>
            </w:r>
          </w:p>
        </w:tc>
      </w:tr>
      <w:tr>
        <w:tc>
          <w:tcPr>
            <w:tcW w:type="dxa" w:w="1728"/>
          </w:tcPr>
          <w:p>
            <w:r/>
            <w:r>
              <w:t>微信语音转文字</w:t>
            </w:r>
          </w:p>
        </w:tc>
        <w:tc>
          <w:tcPr>
            <w:tcW w:type="dxa" w:w="1728"/>
          </w:tcPr>
          <w:p>
            <w:r/>
            <w:r>
              <w:t>语音消息转文字</w:t>
            </w:r>
          </w:p>
        </w:tc>
        <w:tc>
          <w:tcPr>
            <w:tcW w:type="dxa" w:w="1728"/>
          </w:tcPr>
          <w:p>
            <w:r/>
            <w:r>
              <w:t>全体用户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适合临时短语音，长会议效果不佳，不宜用于正式纪要整理</w:t>
            </w:r>
          </w:p>
        </w:tc>
      </w:tr>
    </w:tbl>
    <w:p/>
    <w:p>
      <w:pPr>
        <w:pStyle w:val="Heading1"/>
      </w:pPr>
      <w:r>
        <w:t>二、AI 对话编程类（非技术人员搭建工具）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工具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用途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适用人群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点评</w:t>
            </w:r>
          </w:p>
        </w:tc>
      </w:tr>
      <w:tr>
        <w:tc>
          <w:tcPr>
            <w:tcW w:type="dxa" w:w="1728"/>
          </w:tcPr>
          <w:p>
            <w:r/>
            <w:r>
              <w:t>CodeBuddy（腾讯）</w:t>
            </w:r>
          </w:p>
        </w:tc>
        <w:tc>
          <w:tcPr>
            <w:tcW w:type="dxa" w:w="1728"/>
          </w:tcPr>
          <w:p>
            <w:r/>
            <w:r>
              <w:t>在微信开发者工具内通过对话编写小程序代码</w:t>
            </w:r>
          </w:p>
        </w:tc>
        <w:tc>
          <w:tcPr>
            <w:tcW w:type="dxa" w:w="1728"/>
          </w:tcPr>
          <w:p>
            <w:r/>
            <w:r>
              <w:t>希望自建小工具、零基础用户</w:t>
            </w:r>
          </w:p>
        </w:tc>
        <w:tc>
          <w:tcPr>
            <w:tcW w:type="dxa" w:w="1728"/>
          </w:tcPr>
          <w:p>
            <w:r/>
            <w:r>
              <w:t>中</w:t>
            </w:r>
          </w:p>
        </w:tc>
        <w:tc>
          <w:tcPr>
            <w:tcW w:type="dxa" w:w="1728"/>
          </w:tcPr>
          <w:p>
            <w:r/>
            <w:r>
              <w:t>作者开发的内部小工具即基于该工具。中文对话、可运行可修改。复杂逻辑需多轮沟通，需保持耐心（见 ① 的 10 条原则）</w:t>
            </w:r>
          </w:p>
        </w:tc>
      </w:tr>
      <w:tr>
        <w:tc>
          <w:tcPr>
            <w:tcW w:type="dxa" w:w="1728"/>
          </w:tcPr>
          <w:p>
            <w:r/>
            <w:r>
              <w:t>Cursor / Trae</w:t>
            </w:r>
          </w:p>
        </w:tc>
        <w:tc>
          <w:tcPr>
            <w:tcW w:type="dxa" w:w="1728"/>
          </w:tcPr>
          <w:p>
            <w:r/>
            <w:r>
              <w:t>在电脑端通过对话编写代码（网页、脚本）</w:t>
            </w:r>
          </w:p>
        </w:tc>
        <w:tc>
          <w:tcPr>
            <w:tcW w:type="dxa" w:w="1728"/>
          </w:tcPr>
          <w:p>
            <w:r/>
            <w:r>
              <w:t>愿意在电脑端操作的用户</w:t>
            </w:r>
          </w:p>
        </w:tc>
        <w:tc>
          <w:tcPr>
            <w:tcW w:type="dxa" w:w="1728"/>
          </w:tcPr>
          <w:p>
            <w:r/>
            <w:r>
              <w:t>高</w:t>
            </w:r>
          </w:p>
        </w:tc>
        <w:tc>
          <w:tcPr>
            <w:tcW w:type="dxa" w:w="1728"/>
          </w:tcPr>
          <w:p>
            <w:r/>
            <w:r>
              <w:t>比小程序更自由，可编写 Python 自动化报表。但需配置运行环境，对非技术人员门槛相对较高</w:t>
            </w:r>
          </w:p>
        </w:tc>
      </w:tr>
    </w:tbl>
    <w:p/>
    <w:p>
      <w:pPr>
        <w:pStyle w:val="Heading1"/>
      </w:pPr>
      <w:r>
        <w:t>三、知识库与笔记类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工具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用途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适用人群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点评</w:t>
            </w:r>
          </w:p>
        </w:tc>
      </w:tr>
      <w:tr>
        <w:tc>
          <w:tcPr>
            <w:tcW w:type="dxa" w:w="1728"/>
          </w:tcPr>
          <w:p>
            <w:r/>
            <w:r>
              <w:t>ima 知识库（腾讯）</w:t>
            </w:r>
          </w:p>
        </w:tc>
        <w:tc>
          <w:tcPr>
            <w:tcW w:type="dxa" w:w="1728"/>
          </w:tcPr>
          <w:p>
            <w:r/>
            <w:r>
              <w:t>在微信内直接存储、查询个人资料，亦可处理录音与文件</w:t>
            </w:r>
          </w:p>
        </w:tc>
        <w:tc>
          <w:tcPr>
            <w:tcW w:type="dxa" w:w="1728"/>
          </w:tcPr>
          <w:p>
            <w:r/>
            <w:r>
              <w:t>主要使用手机、追求便捷的用户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在微信内即可使用，存储文章与文件后可即时问答，适合轻量使用；录音转写类已述其上传音频的用法</w:t>
            </w:r>
          </w:p>
        </w:tc>
      </w:tr>
      <w:tr>
        <w:tc>
          <w:tcPr>
            <w:tcW w:type="dxa" w:w="1728"/>
          </w:tcPr>
          <w:p>
            <w:r/>
            <w:r>
              <w:t>Obsidian</w:t>
            </w:r>
          </w:p>
        </w:tc>
        <w:tc>
          <w:tcPr>
            <w:tcW w:type="dxa" w:w="1728"/>
          </w:tcPr>
          <w:p>
            <w:r/>
            <w:r>
              <w:t>本地笔记与双向链接，内容随积累形成体系</w:t>
            </w:r>
          </w:p>
        </w:tc>
        <w:tc>
          <w:tcPr>
            <w:tcW w:type="dxa" w:w="1728"/>
          </w:tcPr>
          <w:p>
            <w:r/>
            <w:r>
              <w:t>笔记较多、愿意整理的用户</w:t>
            </w:r>
          </w:p>
        </w:tc>
        <w:tc>
          <w:tcPr>
            <w:tcW w:type="dxa" w:w="1728"/>
          </w:tcPr>
          <w:p>
            <w:r/>
            <w:r>
              <w:t>中</w:t>
            </w:r>
          </w:p>
        </w:tc>
        <w:tc>
          <w:tcPr>
            <w:tcW w:type="dxa" w:w="1728"/>
          </w:tcPr>
          <w:p>
            <w:r/>
            <w:r>
              <w:t>数据存于本地，不依赖平台。纯本地、免费。局限在于同步需另行配置</w:t>
            </w:r>
          </w:p>
        </w:tc>
      </w:tr>
      <w:tr>
        <w:tc>
          <w:tcPr>
            <w:tcW w:type="dxa" w:w="1728"/>
          </w:tcPr>
          <w:p>
            <w:r/>
            <w:r>
              <w:t>Hugo + 本地预览</w:t>
            </w:r>
          </w:p>
        </w:tc>
        <w:tc>
          <w:tcPr>
            <w:tcW w:type="dxa" w:w="1728"/>
          </w:tcPr>
          <w:p>
            <w:r/>
            <w:r>
              <w:t>约十分钟搭建个人知识库或博客</w:t>
            </w:r>
          </w:p>
        </w:tc>
        <w:tc>
          <w:tcPr>
            <w:tcW w:type="dxa" w:w="1728"/>
          </w:tcPr>
          <w:p>
            <w:r/>
            <w:r>
              <w:t>希望资料"可检索、有条理"的用户</w:t>
            </w:r>
          </w:p>
        </w:tc>
        <w:tc>
          <w:tcPr>
            <w:tcW w:type="dxa" w:w="1728"/>
          </w:tcPr>
          <w:p>
            <w:r/>
            <w:r>
              <w:t>高</w:t>
            </w:r>
          </w:p>
        </w:tc>
        <w:tc>
          <w:tcPr>
            <w:tcW w:type="dxa" w:w="1728"/>
          </w:tcPr>
          <w:p>
            <w:r/>
            <w:r>
              <w:t>作者多篇长文即源于此。无需编写代码，由 AI 协助调整配置</w:t>
            </w:r>
          </w:p>
        </w:tc>
      </w:tr>
    </w:tbl>
    <w:p/>
    <w:p>
      <w:pPr>
        <w:pStyle w:val="Heading1"/>
      </w:pPr>
      <w:r>
        <w:t>四、Excel 与表格辅助类（报表减负）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工具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用途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适用人群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点评</w:t>
            </w:r>
          </w:p>
        </w:tc>
      </w:tr>
      <w:tr>
        <w:tc>
          <w:tcPr>
            <w:tcW w:type="dxa" w:w="1728"/>
          </w:tcPr>
          <w:p>
            <w:r/>
            <w:r>
              <w:t>WPS AI / 微软 Copilot</w:t>
            </w:r>
          </w:p>
        </w:tc>
        <w:tc>
          <w:tcPr>
            <w:tcW w:type="dxa" w:w="1728"/>
          </w:tcPr>
          <w:p>
            <w:r/>
            <w:r>
              <w:t>在表格内通过对话生成公式、制作图表</w:t>
            </w:r>
          </w:p>
        </w:tc>
        <w:tc>
          <w:tcPr>
            <w:tcW w:type="dxa" w:w="1728"/>
          </w:tcPr>
          <w:p>
            <w:r/>
            <w:r>
              <w:t>频繁使用 Excel 的人员</w:t>
            </w:r>
          </w:p>
        </w:tc>
        <w:tc>
          <w:tcPr>
            <w:tcW w:type="dxa" w:w="1728"/>
          </w:tcPr>
          <w:p>
            <w:r/>
            <w:r>
              <w:t>中</w:t>
            </w:r>
          </w:p>
        </w:tc>
        <w:tc>
          <w:tcPr>
            <w:tcW w:type="dxa" w:w="1728"/>
          </w:tcPr>
          <w:p>
            <w:r/>
            <w:r>
              <w:t>直接表述"帮我计算各月合计""制作环比图"，即可获得公式，比自行查阅函数更快。注意复杂表格仍可能出错，结果需核对</w:t>
            </w:r>
          </w:p>
        </w:tc>
      </w:tr>
      <w:tr>
        <w:tc>
          <w:tcPr>
            <w:tcW w:type="dxa" w:w="1728"/>
          </w:tcPr>
          <w:p>
            <w:r/>
            <w:r>
              <w:t>本包 Excel 模板（④）</w:t>
            </w:r>
          </w:p>
        </w:tc>
        <w:tc>
          <w:tcPr>
            <w:tcW w:type="dxa" w:w="1728"/>
          </w:tcPr>
          <w:p>
            <w:r/>
            <w:r>
              <w:t>周报汇总、报销追踪、待办跟进，内置现成公式</w:t>
            </w:r>
          </w:p>
        </w:tc>
        <w:tc>
          <w:tcPr>
            <w:tcW w:type="dxa" w:w="1728"/>
          </w:tcPr>
          <w:p>
            <w:r/>
            <w:r>
              <w:t>全体用户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 xml:space="preserve">作者专门制作，打开即可使用，无需自行编写公式。见 </w:t>
            </w:r>
            <w:r>
              <w:rPr>
                <w:rFonts w:ascii="Consolas" w:hAnsi="Consolas" w:eastAsia="Microsoft YaHei"/>
                <w:sz w:val="18"/>
              </w:rPr>
              <w:t>真实文件模板/办公减负Excel模板.xlsx</w:t>
            </w:r>
          </w:p>
        </w:tc>
      </w:tr>
    </w:tbl>
    <w:p/>
    <w:p>
      <w:pPr>
        <w:pStyle w:val="Heading1"/>
      </w:pPr>
      <w:r>
        <w:t>五、文档与 OCR 类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工具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用途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适用人群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点评</w:t>
            </w:r>
          </w:p>
        </w:tc>
      </w:tr>
      <w:tr>
        <w:tc>
          <w:tcPr>
            <w:tcW w:type="dxa" w:w="1728"/>
          </w:tcPr>
          <w:p>
            <w:r/>
            <w:r>
              <w:t>扫描全能王 / 微信 OCR</w:t>
            </w:r>
          </w:p>
        </w:tc>
        <w:tc>
          <w:tcPr>
            <w:tcW w:type="dxa" w:w="1728"/>
          </w:tcPr>
          <w:p>
            <w:r/>
            <w:r>
              <w:t>拍摄纸质文件转为文字或表格</w:t>
            </w:r>
          </w:p>
        </w:tc>
        <w:tc>
          <w:tcPr>
            <w:tcW w:type="dxa" w:w="1728"/>
          </w:tcPr>
          <w:p>
            <w:r/>
            <w:r>
              <w:t>经常处理纸质材料的人员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报销贴票、合同录入等场景常用。微信自带的"转文字"功能亦可满足日常需求</w:t>
            </w:r>
          </w:p>
        </w:tc>
      </w:tr>
      <w:tr>
        <w:tc>
          <w:tcPr>
            <w:tcW w:type="dxa" w:w="1728"/>
          </w:tcPr>
          <w:p>
            <w:r/>
            <w:r>
              <w:t>腾讯文档 / 飞书文档</w:t>
            </w:r>
          </w:p>
        </w:tc>
        <w:tc>
          <w:tcPr>
            <w:tcW w:type="dxa" w:w="1728"/>
          </w:tcPr>
          <w:p>
            <w:r/>
            <w:r>
              <w:t>多人在线协同与模板库</w:t>
            </w:r>
          </w:p>
        </w:tc>
        <w:tc>
          <w:tcPr>
            <w:tcW w:type="dxa" w:w="1728"/>
          </w:tcPr>
          <w:p>
            <w:r/>
            <w:r>
              <w:t>团队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周报、纪要可直接在线撰写，免去反复传输文件。其模板中心可节省不少排版时间</w:t>
            </w:r>
          </w:p>
        </w:tc>
      </w:tr>
    </w:tbl>
    <w:p/>
    <w:p>
      <w:pPr>
        <w:pStyle w:val="Heading1"/>
      </w:pPr>
      <w:r>
        <w:t>六、内容创作类（公众号与短视频）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工具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用途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适用人群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成本</w:t>
            </w:r>
          </w:p>
        </w:tc>
        <w:tc>
          <w:tcPr>
            <w:tcW w:type="dxa" w:w="1728"/>
          </w:tcPr>
          <w:p>
            <w:r>
              <w:rPr>
                <w:b/>
              </w:rPr>
            </w:r>
            <w:r>
              <w:rPr>
                <w:b/>
              </w:rPr>
              <w:t>点评</w:t>
            </w:r>
          </w:p>
        </w:tc>
      </w:tr>
      <w:tr>
        <w:tc>
          <w:tcPr>
            <w:tcW w:type="dxa" w:w="1728"/>
          </w:tcPr>
          <w:p>
            <w:r/>
            <w:r>
              <w:t>WordBuddy（腾讯）</w:t>
            </w:r>
          </w:p>
        </w:tc>
        <w:tc>
          <w:tcPr>
            <w:tcW w:type="dxa" w:w="1728"/>
          </w:tcPr>
          <w:p>
            <w:r/>
            <w:r>
              <w:t>内置专家与技能（Skill）的 AI 助手，按场景调用完成撰写、润色</w:t>
            </w:r>
          </w:p>
        </w:tc>
        <w:tc>
          <w:tcPr>
            <w:tcW w:type="dxa" w:w="1728"/>
          </w:tcPr>
          <w:p>
            <w:r/>
            <w:r>
              <w:t>需要稳定产出公众号内容的人员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直接选用"公众号运营专家"等专家，配合各类技能可快速成稿，省去自行搭建提示词。其专家与技能体系对日常内容创作与排版尤为实用</w:t>
            </w:r>
          </w:p>
        </w:tc>
      </w:tr>
      <w:tr>
        <w:tc>
          <w:tcPr>
            <w:tcW w:type="dxa" w:w="1728"/>
          </w:tcPr>
          <w:p>
            <w:r/>
            <w:r>
              <w:t>豆包 / Kimi / 通义</w:t>
            </w:r>
          </w:p>
        </w:tc>
        <w:tc>
          <w:tcPr>
            <w:tcW w:type="dxa" w:w="1728"/>
          </w:tcPr>
          <w:p>
            <w:r/>
            <w:r>
              <w:t>撰写大纲、拟定标题、润色文案</w:t>
            </w:r>
          </w:p>
        </w:tc>
        <w:tc>
          <w:tcPr>
            <w:tcW w:type="dxa" w:w="1728"/>
          </w:tcPr>
          <w:p>
            <w:r/>
            <w:r>
              <w:t>需要产出内容的人员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通用型工具，将 ③ 中的提示词发送即可使用。豆包中文表达自然，Kimi 擅长长文，通义听悟转写能力突出</w:t>
            </w:r>
          </w:p>
        </w:tc>
      </w:tr>
      <w:tr>
        <w:tc>
          <w:tcPr>
            <w:tcW w:type="dxa" w:w="1728"/>
          </w:tcPr>
          <w:p>
            <w:r/>
            <w:r>
              <w:t>剪映 AI</w:t>
            </w:r>
          </w:p>
        </w:tc>
        <w:tc>
          <w:tcPr>
            <w:tcW w:type="dxa" w:w="1728"/>
          </w:tcPr>
          <w:p>
            <w:r/>
            <w:r>
              <w:t>口播视频自动字幕与提词</w:t>
            </w:r>
          </w:p>
        </w:tc>
        <w:tc>
          <w:tcPr>
            <w:tcW w:type="dxa" w:w="1728"/>
          </w:tcPr>
          <w:p>
            <w:r/>
            <w:r>
              <w:t>制作短视频的人员</w:t>
            </w:r>
          </w:p>
        </w:tc>
        <w:tc>
          <w:tcPr>
            <w:tcW w:type="dxa" w:w="1728"/>
          </w:tcPr>
          <w:p>
            <w:r/>
            <w:r>
              <w:t>低</w:t>
            </w:r>
          </w:p>
        </w:tc>
        <w:tc>
          <w:tcPr>
            <w:tcW w:type="dxa" w:w="1728"/>
          </w:tcPr>
          <w:p>
            <w:r/>
            <w:r>
              <w:t>提词器与自动字幕功能，可大幅缩短口播录制时间。配合 ③ 的 02-03 脚本模板使用效果更佳</w:t>
            </w:r>
          </w:p>
        </w:tc>
      </w:tr>
    </w:tbl>
    <w:p/>
    <w:p>
      <w:pPr>
        <w:pStyle w:val="Heading1"/>
      </w:pPr>
      <w:r>
        <w:t>选用建议</w:t>
      </w:r>
    </w:p>
    <w:p>
      <w:r>
        <w:t>工具虽多，核心原则只有一条：把重复、费时的机械性工作交给 AI，人将精力用于判断与决策。不宜贪多，建议先挑选与每日工作最贴近的一两类用熟，其价值远高于安装一排却很少使用的工具。</w:t>
      </w:r>
    </w:p>
    <w:p>
      <w:r>
        <w:t xml:space="preserve">下一部分提供 20 个复制即可使用的提示词，可直接投入工作。→ </w:t>
      </w:r>
      <w:r>
        <w:rPr>
          <w:rFonts w:ascii="Consolas" w:hAnsi="Consolas" w:eastAsia="Microsoft YaHei"/>
          <w:sz w:val="18"/>
        </w:rPr>
        <w:t>03_即取即用提示词库.md</w:t>
      </w:r>
    </w:p>
    <w:p>
      <w:pPr>
        <w:pStyle w:val="Title"/>
      </w:pPr>
      <w:r>
        <w:t>③ 20 个即取即用提示词</w:t>
      </w:r>
    </w:p>
    <w:p>
      <w:r>
        <w:rPr>
          <w:i/>
          <w:color w:val="5B6168"/>
        </w:rPr>
        <w:t>随遇而学 · 作者 知行 · 复制即可使用，不依赖特定 AI 工具</w:t>
      </w:r>
    </w:p>
    <w:p>
      <w:r>
        <w:t>以下 20 个提示词，是作者结合读者反馈反复打磨的"实战款"，覆盖四类最常见的办公负担场景：AI 辅助办公、内容创作、数据分析、项目管理。</w:t>
      </w:r>
    </w:p>
    <w:p>
      <w:r>
        <w:rPr>
          <w:b/>
        </w:rPr>
        <w:t>使用方法</w:t>
      </w:r>
      <w:r>
        <w:t>：找到当日最迫切的一条 → 复制"直接复制的提示词"整段 → 将【】中的内容替换为实际情况 → 发送给任意 AI 工具（豆包、Kimi、通义、文心、ChatGPT 等均可）→ 回车。</w:t>
      </w:r>
    </w:p>
    <w:p>
      <w:r>
        <w:rPr>
          <w:b/>
        </w:rPr>
        <w:t>进阶建议</w:t>
      </w:r>
      <w:r>
        <w:t>：AI 生成的第一版通常不是终版。在结果后补充一句"再精简一些""改用更正式的措辞""用表格呈现"，质量往往明显提升。建议多轮交互。</w:t>
      </w:r>
    </w:p>
    <w:p>
      <w:pPr>
        <w:pStyle w:val="Heading1"/>
      </w:pPr>
      <w:r>
        <w:t>01 AI 辅助办公（日常减负）</w:t>
      </w:r>
    </w:p>
    <w:p>
      <w:r>
        <w:rPr>
          <w:i/>
          <w:color w:val="5B6168"/>
        </w:rPr>
        <w:t>将最耗时的杂事交由 AI 处理：会议、邮件、周报、长文、流程文档，一次成型。</w:t>
      </w:r>
    </w:p>
    <w:p>
      <w:pPr>
        <w:pStyle w:val="Heading2"/>
      </w:pPr>
      <w:r>
        <w:t>01-01 会议纪要整理</w:t>
      </w:r>
    </w:p>
    <w:p>
      <w:r>
        <w:rPr>
          <w:b/>
        </w:rPr>
        <w:t>适用场景</w:t>
      </w:r>
      <w:r>
        <w:t>：会议结束后有一段录音转写或杂乱笔记，需要整理为清晰的纪要以供团队传阅。</w:t>
      </w:r>
    </w:p>
    <w:p>
      <w:r>
        <w:rPr>
          <w:b/>
        </w:rPr>
        <w:t>痛点</w:t>
      </w:r>
      <w:r>
        <w:t>：手工整理往往耗时较长，且容易遗漏决议事项与待办责任人。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将会议录音通过微信、飞书或通义听悟转为文字，或直接粘贴手写笔记。</w:t>
      </w:r>
    </w:p>
    <w:p>
      <w:pPr>
        <w:pStyle w:val="ListNumber"/>
      </w:pPr>
      <w:r>
        <w:t>复制下方提示词，将文字填入【】处，发送给任意 AI 工具。</w:t>
      </w:r>
    </w:p>
    <w:p>
      <w:pPr>
        <w:pStyle w:val="ListNumber"/>
      </w:pPr>
      <w:r>
        <w:t>数十秒即可获得结构化纪要，复制至飞书或企业微信文档即可发出。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你是一位资深行政助理。请帮我把下面的会议记录整理成一份专业纪要，严格按以下结构输出：</w:t>
              <w:br/>
              <w:t>一、会议基本信息（时间/参会人/主题，文中未提及可标"待补"）</w:t>
              <w:br/>
              <w:t>二、核心决议（编号列出，每条一句话）</w:t>
              <w:br/>
              <w:t>三、待办事项（表格：事项 | 责任人 | 截止时间 | 优先级）</w:t>
              <w:br/>
              <w:t>四、遗留问题/风险（如有）</w:t>
              <w:br/>
              <w:t>五、3 句话摘要（供未参会领导阅读）</w:t>
              <w:br/>
              <w:t>要求：仅基于提供的信息，不编造；待办必须包含责任人与时限；语言简洁。</w:t>
              <w:br/>
              <w:br/>
              <w:t>会议记录如下：</w:t>
              <w:br/>
              <w:t>【将转写文字或笔记粘贴于此】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周三周会，老张表示报表系统需要更换，小李负责调研，月底出方案；小王的客服排班下月起调整；预算一事财务尚未批准，需继续催促。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二、核心决议</w:t>
      </w:r>
    </w:p>
    <w:p>
      <w:r>
        <w:rPr>
          <w:i/>
          <w:color w:val="5B6168"/>
        </w:rPr>
        <w:t>1. 报表系统启动更换，由小李牵头调研。</w:t>
      </w:r>
    </w:p>
    <w:p>
      <w:r>
        <w:rPr>
          <w:i/>
          <w:color w:val="5B6168"/>
        </w:rPr>
        <w:t>2. 客服排班自下月起调整，由小王落实。</w:t>
      </w:r>
    </w:p>
    <w:p>
      <w:r>
        <w:rPr>
          <w:i/>
          <w:color w:val="5B6168"/>
        </w:rPr>
        <w:t>三、待办事项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事项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责任人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截止</w:t>
            </w:r>
          </w:p>
        </w:tc>
        <w:tc>
          <w:tcPr>
            <w:tcW w:type="dxa" w:w="2160"/>
          </w:tcPr>
          <w:p>
            <w:r>
              <w:rPr>
                <w:b/>
              </w:rPr>
            </w:r>
            <w:r>
              <w:rPr>
                <w:b/>
              </w:rPr>
              <w:t>优先级</w:t>
            </w:r>
          </w:p>
        </w:tc>
      </w:tr>
      <w:tr>
        <w:tc>
          <w:tcPr>
            <w:tcW w:type="dxa" w:w="2160"/>
          </w:tcPr>
          <w:p>
            <w:r/>
            <w:r>
              <w:t>报表系统选型方案</w:t>
            </w:r>
          </w:p>
        </w:tc>
        <w:tc>
          <w:tcPr>
            <w:tcW w:type="dxa" w:w="2160"/>
          </w:tcPr>
          <w:p>
            <w:r/>
            <w:r>
              <w:t>小李</w:t>
            </w:r>
          </w:p>
        </w:tc>
        <w:tc>
          <w:tcPr>
            <w:tcW w:type="dxa" w:w="2160"/>
          </w:tcPr>
          <w:p>
            <w:r/>
            <w:r>
              <w:t>本月底</w:t>
            </w:r>
          </w:p>
        </w:tc>
        <w:tc>
          <w:tcPr>
            <w:tcW w:type="dxa" w:w="2160"/>
          </w:tcPr>
          <w:p>
            <w:r/>
            <w:r>
              <w:t>高</w:t>
            </w:r>
          </w:p>
        </w:tc>
      </w:tr>
      <w:tr>
        <w:tc>
          <w:tcPr>
            <w:tcW w:type="dxa" w:w="2160"/>
          </w:tcPr>
          <w:p>
            <w:r/>
            <w:r>
              <w:t>客服排班调整表</w:t>
            </w:r>
          </w:p>
        </w:tc>
        <w:tc>
          <w:tcPr>
            <w:tcW w:type="dxa" w:w="2160"/>
          </w:tcPr>
          <w:p>
            <w:r/>
            <w:r>
              <w:t>小王</w:t>
            </w:r>
          </w:p>
        </w:tc>
        <w:tc>
          <w:tcPr>
            <w:tcW w:type="dxa" w:w="2160"/>
          </w:tcPr>
          <w:p>
            <w:r/>
            <w:r>
              <w:t>下月1日前</w:t>
            </w:r>
          </w:p>
        </w:tc>
        <w:tc>
          <w:tcPr>
            <w:tcW w:type="dxa" w:w="2160"/>
          </w:tcPr>
          <w:p>
            <w:r/>
            <w:r>
              <w:t>中</w:t>
            </w:r>
          </w:p>
        </w:tc>
      </w:tr>
      <w:tr>
        <w:tc>
          <w:tcPr>
            <w:tcW w:type="dxa" w:w="2160"/>
          </w:tcPr>
          <w:p>
            <w:r/>
            <w:r>
              <w:t>催预算审批</w:t>
            </w:r>
          </w:p>
        </w:tc>
        <w:tc>
          <w:tcPr>
            <w:tcW w:type="dxa" w:w="2160"/>
          </w:tcPr>
          <w:p>
            <w:r/>
            <w:r>
              <w:t>待定</w:t>
            </w:r>
          </w:p>
        </w:tc>
        <w:tc>
          <w:tcPr>
            <w:tcW w:type="dxa" w:w="2160"/>
          </w:tcPr>
          <w:p>
            <w:r/>
            <w:r>
              <w:t>本周内</w:t>
            </w:r>
          </w:p>
        </w:tc>
        <w:tc>
          <w:tcPr>
            <w:tcW w:type="dxa" w:w="2160"/>
          </w:tcPr>
          <w:p>
            <w:r/>
            <w:r>
              <w:t>高</w:t>
            </w:r>
          </w:p>
        </w:tc>
      </w:tr>
    </w:tbl>
    <w:p/>
    <w:p>
      <w:r>
        <w:rPr>
          <w:b/>
        </w:rPr>
        <w:t>进阶 / 变体</w:t>
      </w:r>
      <w:r>
        <w:t>：在提示词末尾加"用飞书多维表格的格式输出待办"，可直接导入。补充一句"将待办改为可勾选清单"更便于跟进。</w:t>
      </w:r>
    </w:p>
    <w:p>
      <w:pPr>
        <w:pStyle w:val="Heading2"/>
      </w:pPr>
      <w:r>
        <w:t>01-02 邮件与微信回复起草</w:t>
      </w:r>
    </w:p>
    <w:p>
      <w:r>
        <w:rPr>
          <w:b/>
        </w:rPr>
        <w:t>适用场景</w:t>
      </w:r>
      <w:r>
        <w:t>：收到客户、领导或合作方的来件，需要得体、清楚地回复，但不知如何措辞。</w:t>
      </w:r>
    </w:p>
    <w:p>
      <w:r>
        <w:rPr>
          <w:b/>
        </w:rPr>
        <w:t>痛点</w:t>
      </w:r>
      <w:r>
        <w:t>：反复斟酌措辞，要么过于生硬，要么要点不清，还容易遗漏关键信息。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列出对方原话（或大意）与您的回复意图。</w:t>
      </w:r>
    </w:p>
    <w:p>
      <w:pPr>
        <w:pStyle w:val="ListNumber"/>
      </w:pPr>
      <w:r>
        <w:t>复制提示词，填好【】中的两项，发送给 AI。</w:t>
      </w:r>
    </w:p>
    <w:p>
      <w:pPr>
        <w:pStyle w:val="ListNumber"/>
      </w:pPr>
      <w:r>
        <w:t>从生成的两个或三个版本中选取一个，按需微调后即可发送。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你是一位沟通得体、高效的职场助手。请根据"对方来件"和"我的意图"，帮我起草回复。</w:t>
              <w:br/>
              <w:t>要求：</w:t>
              <w:br/>
              <w:t>1. 先给出一个【专业正式版】，再给出一个【简洁友好版】。</w:t>
              <w:br/>
              <w:t>2. 每版均先点明核心结论，再展开；不赘述。</w:t>
              <w:br/>
              <w:t>3. 语气符合商务沟通，不卑不亢。</w:t>
              <w:br/>
              <w:t>4. 如我的意图中存在不确定信息，用[?]标出需我确认之处。</w:t>
              <w:br/>
              <w:br/>
              <w:t>对方来件：</w:t>
              <w:br/>
              <w:t>【粘贴对方原话或大意】</w:t>
              <w:br/>
              <w:br/>
              <w:t>我的意图：</w:t>
              <w:br/>
              <w:t>【我想回复的核心意思，例如：同意合作但报价需再谈，希望约周五电话沟通】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对方来件：你们上次报的方案我们领导基本认可，就是价格偏高，看能否让步，另外交付时间能否提前。</w:t>
      </w:r>
    </w:p>
    <w:p>
      <w:r>
        <w:rPr>
          <w:i/>
          <w:color w:val="5B6168"/>
        </w:rPr>
        <w:t>我的意图：可小幅让价 3%，但交付时间只能提前一周，超出难以实现，希望先电话对齐再签约。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【专业正式版】</w:t>
      </w:r>
    </w:p>
    <w:p>
      <w:r>
        <w:rPr>
          <w:i/>
          <w:color w:val="5B6168"/>
        </w:rPr>
        <w:t>感谢认可。价格方面我方可让利 3%，交付周期可相应提前约一周；更大调整空间暂不具备。为高效推进，建议本周内电话对齐细节后正式签约，您看是否方便？</w:t>
      </w:r>
    </w:p>
    <w:p>
      <w:r>
        <w:rPr>
          <w:i/>
          <w:color w:val="5B6168"/>
        </w:rPr>
        <w:t>【简洁友好版】</w:t>
      </w:r>
    </w:p>
    <w:p>
      <w:r>
        <w:rPr>
          <w:i/>
          <w:color w:val="5B6168"/>
        </w:rPr>
        <w:t>方案我们很希望落地！价格可再让 3%，交期提前一周没有问题。更多调整则难以承受，咱们先通个电话对齐，再走签约？</w:t>
      </w:r>
    </w:p>
    <w:p>
      <w:r>
        <w:rPr>
          <w:b/>
        </w:rPr>
        <w:t>进阶 / 变体</w:t>
      </w:r>
      <w:r>
        <w:t>：变体：加一句"改为微信语音转文字的口语风格"可用于直接发送语音；加"英文版"可用于涉外沟通。</w:t>
      </w:r>
    </w:p>
    <w:p>
      <w:pPr>
        <w:pStyle w:val="Heading2"/>
      </w:pPr>
      <w:r>
        <w:t>01-03 周报与日报生成</w:t>
      </w:r>
    </w:p>
    <w:p>
      <w:r>
        <w:rPr>
          <w:b/>
        </w:rPr>
        <w:t>适用场景</w:t>
      </w:r>
      <w:r>
        <w:t>：周末或下班前需要将本周或当日工作整理成报告，但思路零散、难以落笔。</w:t>
      </w:r>
    </w:p>
    <w:p>
      <w:r>
        <w:rPr>
          <w:b/>
        </w:rPr>
        <w:t>痛点</w:t>
      </w:r>
      <w:r>
        <w:t>：完成的事项不少，却写不出重点，要么流水账，要么遗漏亮点。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无需整理，将零散事项以口语随手列出即可。</w:t>
      </w:r>
    </w:p>
    <w:p>
      <w:pPr>
        <w:pStyle w:val="ListNumber"/>
      </w:pPr>
      <w:r>
        <w:t>复制提示词，将清单填入【】，注明角色与汇报对象。</w:t>
      </w:r>
    </w:p>
    <w:p>
      <w:pPr>
        <w:pStyle w:val="ListNumber"/>
      </w:pPr>
      <w:r>
        <w:t>获得结构化工报，可直接提交或进一步润色。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你是一位擅长提炼重点的职场教练。请将我零散的工作记录整理成一份周报。</w:t>
              <w:br/>
              <w:t>我的角色：【如 项目助理 / 部门主管】</w:t>
              <w:br/>
              <w:t>汇报对象：【如 直属领导 / 团队群】</w:t>
              <w:br/>
              <w:br/>
              <w:t>请按此结构输出：</w:t>
              <w:br/>
              <w:t>一、本周核心成果（3-5 条，每条用"动作+结果"，突出量化）</w:t>
              <w:br/>
              <w:t>二、进行中 / 风险（如有阻塞需写清）</w:t>
              <w:br/>
              <w:t>三、下周计划（按优先级，2-4 条）</w:t>
              <w:br/>
              <w:t>四、一句话总结（供领导阅读的亮点）</w:t>
              <w:br/>
              <w:t>要求：口语转书面但不套话；能量化的必须量化；无信息则不编造。</w:t>
              <w:br/>
              <w:br/>
              <w:t>我的工作记录：</w:t>
              <w:br/>
              <w:t>【将零散事项粘贴于此，例如：跟进3个客户、制作月度表、召开2次会、协助同事修订PPT】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本周跟进 A、B 两个客户，B 表示需考虑；完成上月销售表；周二、周四召开项目会；协助市场部修改发布会 PPT；了解竞品一项新功能。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一、本周核心成果</w:t>
      </w:r>
    </w:p>
    <w:p>
      <w:r>
        <w:rPr>
          <w:i/>
          <w:color w:val="5B6168"/>
        </w:rPr>
        <w:t>1. 跟进 A、B 两客户，B 进入评估阶段，已建立跟进清单。</w:t>
      </w:r>
    </w:p>
    <w:p>
      <w:r>
        <w:rPr>
          <w:i/>
          <w:color w:val="5B6168"/>
        </w:rPr>
        <w:t>2. 完成上月销售表，数据已同步财务。</w:t>
      </w:r>
    </w:p>
    <w:p>
      <w:r>
        <w:rPr>
          <w:i/>
          <w:color w:val="5B6168"/>
        </w:rPr>
        <w:t>3. 协助市场部优化发布会 PPT，反馈良好。</w:t>
      </w:r>
    </w:p>
    <w:p>
      <w:r>
        <w:rPr>
          <w:i/>
          <w:color w:val="5B6168"/>
        </w:rPr>
        <w:t>二、进行中</w:t>
      </w:r>
    </w:p>
    <w:p>
      <w:r>
        <w:rPr>
          <w:i/>
          <w:color w:val="5B6168"/>
        </w:rPr>
        <w:t>- B 客户决策待下周确认（风险：竞品介入）。</w:t>
      </w:r>
    </w:p>
    <w:p>
      <w:r>
        <w:rPr>
          <w:i/>
          <w:color w:val="5B6168"/>
        </w:rPr>
        <w:t>三、下周计划</w:t>
      </w:r>
    </w:p>
    <w:p>
      <w:r>
        <w:rPr>
          <w:i/>
          <w:color w:val="5B6168"/>
        </w:rPr>
        <w:t>1. 推进 B 客户签约（高） 2. 输出竞品分析短报（中）</w:t>
      </w:r>
    </w:p>
    <w:p>
      <w:r>
        <w:rPr>
          <w:b/>
        </w:rPr>
        <w:t>进阶 / 变体</w:t>
      </w:r>
      <w:r>
        <w:t>：进阶：末尾加"用项目符号列表、每点不超过 25 字"适合群发；加"另写 3 条我对项目的思考"可体现见解。</w:t>
      </w:r>
    </w:p>
    <w:p>
      <w:pPr>
        <w:pStyle w:val="Heading2"/>
      </w:pPr>
      <w:r>
        <w:t>01-04 长文档与合同速读摘要</w:t>
      </w:r>
    </w:p>
    <w:p>
      <w:r>
        <w:rPr>
          <w:b/>
        </w:rPr>
        <w:t>适用场景</w:t>
      </w:r>
      <w:r>
        <w:t>：收到数十页的方案、合同或报告，需要在数分钟内抓住重点。</w:t>
      </w:r>
    </w:p>
    <w:p>
      <w:r>
        <w:rPr>
          <w:b/>
        </w:rPr>
        <w:t>痛点</w:t>
      </w:r>
      <w:r>
        <w:t>：通读全文耗时过长，跳读又担心遗漏关键条款与风险。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将文档正文（或关键章节）粘贴进来，长文可分次处理。</w:t>
      </w:r>
    </w:p>
    <w:p>
      <w:pPr>
        <w:pStyle w:val="ListNumber"/>
      </w:pPr>
      <w:r>
        <w:t>复制提示词，填好关注点，发送给 AI。</w:t>
      </w:r>
    </w:p>
    <w:p>
      <w:pPr>
        <w:pStyle w:val="ListNumber"/>
      </w:pPr>
      <w:r>
        <w:t>获得摘要与风险点，便于更快决策。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你是一位严谨的分析师。请帮我速读下面的文档并输出：</w:t>
              <w:br/>
              <w:t>一、3 句话核心结论（文档主旨、对我方的意义）</w:t>
              <w:br/>
              <w:t>二、关键要点（编号，每条一句话，覆盖文档主旨）</w:t>
              <w:br/>
              <w:t>三、需警惕的风险点 / 不利条款（如合同中的责任、时限、费用、退出机制）</w:t>
              <w:br/>
              <w:t>四、我应追问 / 确认的问题清单</w:t>
              <w:br/>
              <w:t>我的关注点：【如 费用、违约责任、交付标准 —— 可留空表示全面】</w:t>
              <w:br/>
              <w:br/>
              <w:t>文档内容：</w:t>
              <w:br/>
              <w:t>【粘贴文档正文】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一份 8 页的软件采购合同，关注费用与违约责任。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一、核心结论</w:t>
      </w:r>
    </w:p>
    <w:p>
      <w:r>
        <w:rPr>
          <w:i/>
          <w:color w:val="5B6168"/>
        </w:rPr>
        <w:t>本合同为年度订阅制，总价含 12% 服务费；违约方需赔偿未履行部分 30%，且无明确 SLA 赔付上限，对我方偏不利。</w:t>
      </w:r>
    </w:p>
    <w:p>
      <w:r>
        <w:rPr>
          <w:i/>
          <w:color w:val="5B6168"/>
        </w:rPr>
        <w:t>三、风险点</w:t>
      </w:r>
    </w:p>
    <w:p>
      <w:r>
        <w:rPr>
          <w:i/>
          <w:color w:val="5B6168"/>
        </w:rPr>
        <w:t>- 违约金比例偏高（30%），且未设供应商服务不达标的上限赔偿。</w:t>
      </w:r>
    </w:p>
    <w:p>
      <w:r>
        <w:rPr>
          <w:i/>
          <w:color w:val="5B6168"/>
        </w:rPr>
        <w:t>- 自动续约条款：到期前 30 日未书面终止则顺延一年。</w:t>
      </w:r>
    </w:p>
    <w:p>
      <w:r>
        <w:rPr>
          <w:i/>
          <w:color w:val="5B6168"/>
        </w:rPr>
        <w:t>四、应确认</w:t>
      </w:r>
    </w:p>
    <w:p>
      <w:r>
        <w:rPr>
          <w:i/>
          <w:color w:val="5B6168"/>
        </w:rPr>
        <w:t>- 能否增加供应商 SLA 不达标赔偿上限？</w:t>
      </w:r>
    </w:p>
    <w:p>
      <w:r>
        <w:rPr>
          <w:i/>
          <w:color w:val="5B6168"/>
        </w:rPr>
        <w:t>- 自动续约提醒机制能否改为需双方确认？</w:t>
      </w:r>
    </w:p>
    <w:p>
      <w:r>
        <w:rPr>
          <w:b/>
        </w:rPr>
        <w:t>进阶 / 变体</w:t>
      </w:r>
      <w:r>
        <w:t>：变体：将"文档"替换为"网页链接中的内容"（先粘贴正文），或加"用通俗易懂的语言解释"用于科普。</w:t>
      </w:r>
    </w:p>
    <w:p>
      <w:pPr>
        <w:pStyle w:val="Heading2"/>
      </w:pPr>
      <w:r>
        <w:t>01-05 SOP 与流程文档生成</w:t>
      </w:r>
    </w:p>
    <w:p>
      <w:r>
        <w:rPr>
          <w:b/>
        </w:rPr>
        <w:t>适用场景</w:t>
      </w:r>
      <w:r>
        <w:t>：团队反复出现同类问题，希望将某项工作沉淀为标准作业流程，但不熟悉文档写法。</w:t>
      </w:r>
    </w:p>
    <w:p>
      <w:r>
        <w:rPr>
          <w:b/>
        </w:rPr>
        <w:t>痛点</w:t>
      </w:r>
      <w:r>
        <w:t>：清楚需要编写 SOP，但结构如何搭建、每步写到何种粒度缺乏概念。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用一两句话说明"需要规范哪项工作"。</w:t>
      </w:r>
    </w:p>
    <w:p>
      <w:pPr>
        <w:pStyle w:val="ListNumber"/>
      </w:pPr>
      <w:r>
        <w:t>复制提示词，填好场景与适用岗位，发送给 AI。</w:t>
      </w:r>
    </w:p>
    <w:p>
      <w:pPr>
        <w:pStyle w:val="ListNumber"/>
      </w:pPr>
      <w:r>
        <w:t>获得可直接落地的 SOP 文档框架，补充细节即可。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你是一位流程管理专家。请为我生成一份标准作业流程（SOP）文档，主题：【如 新员工报销办理】。</w:t>
              <w:br/>
              <w:t>适用岗位：【如 行政 / 全员】。</w:t>
              <w:br/>
              <w:t>请按以下结构输出（使用 Markdown）：</w:t>
              <w:br/>
              <w:t>1. 目的与适用范围</w:t>
              <w:br/>
              <w:t>2. 角色与职责（RACI 简表）</w:t>
              <w:br/>
              <w:t>3. 操作步骤（编号，每步含：动作 / 注意点 / 产出物）</w:t>
              <w:br/>
              <w:t>4. 关键控制点 / 常见错误</w:t>
              <w:br/>
              <w:t>5. 所需表单与系统</w:t>
              <w:br/>
              <w:t>6. 异常处理</w:t>
              <w:br/>
              <w:t>要求：步骤具体到"下一步点击何处、填写什么"，避免"妥善处理"之类空话。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主题：客户资料归档。适用岗位：销售助理。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3. 操作步骤</w:t>
      </w:r>
    </w:p>
    <w:p>
      <w:r>
        <w:rPr>
          <w:i/>
          <w:color w:val="5B6168"/>
        </w:rPr>
        <w:t>1. 接收资料：销售签约后 1 日内，将合同扫描件发至归档群。注意：原件勿遗失。产出：扫描件。</w:t>
      </w:r>
    </w:p>
    <w:p>
      <w:r>
        <w:rPr>
          <w:i/>
          <w:color w:val="5B6168"/>
        </w:rPr>
        <w:t>2. 命名归档：按"客户名_日期_类型"重命名，上传至共享盘或客户资料库对应文件夹。注意：日期用 8 位 YYYYMMDD。</w:t>
      </w:r>
    </w:p>
    <w:p>
      <w:r>
        <w:rPr>
          <w:i/>
          <w:color w:val="5B6168"/>
        </w:rPr>
        <w:t>3. 登记台账：在《客户资料台账》填写一行（客户/资料类型/归档人/日期）。产出：台账更新。</w:t>
      </w:r>
    </w:p>
    <w:p>
      <w:r>
        <w:rPr>
          <w:i/>
          <w:color w:val="5B6168"/>
        </w:rPr>
        <w:t>4. 关键控制点：合同类必须双份（云盘 + 本地），缺失即预警。</w:t>
      </w:r>
    </w:p>
    <w:p>
      <w:r>
        <w:rPr>
          <w:b/>
        </w:rPr>
        <w:t>进阶 / 变体</w:t>
      </w:r>
      <w:r>
        <w:t>：进阶：加"输出为可打印的 A4 检查清单格式"，可直接张贴或群发。</w:t>
      </w:r>
    </w:p>
    <w:p>
      <w:pPr>
        <w:pStyle w:val="Heading1"/>
      </w:pPr>
      <w:r>
        <w:t>02 内容创作（公众号与短视频）</w:t>
      </w:r>
    </w:p>
    <w:p>
      <w:r>
        <w:rPr>
          <w:i/>
          <w:color w:val="5B6168"/>
        </w:rPr>
        <w:t>从选题、大纲、初稿、标题到脚本与社群文案，系统完成，创作不再停滞。</w:t>
      </w:r>
    </w:p>
    <w:p>
      <w:pPr>
        <w:pStyle w:val="Heading2"/>
      </w:pPr>
      <w:r>
        <w:t>02-01 公众号大纲与初稿</w:t>
      </w:r>
    </w:p>
    <w:p>
      <w:r>
        <w:rPr>
          <w:b/>
        </w:rPr>
        <w:t>适用场景</w:t>
      </w:r>
      <w:r>
        <w:t>：计划撰写一篇公众号文章，有大致方向，但不清楚如何展开、如何开头。</w:t>
      </w:r>
    </w:p>
    <w:p>
      <w:r>
        <w:rPr>
          <w:b/>
        </w:rPr>
        <w:t>痛点</w:t>
      </w:r>
      <w:r>
        <w:t>：面对空白文档迟迟无法下笔，反复删改，耗费大量时间。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明确文章话题与独特角度（即便尚不清晰）。</w:t>
      </w:r>
    </w:p>
    <w:p>
      <w:pPr>
        <w:pStyle w:val="ListNumber"/>
      </w:pPr>
      <w:r>
        <w:t>复制提示词，填好【】中的三项，发送给 AI。</w:t>
      </w:r>
    </w:p>
    <w:p>
      <w:pPr>
        <w:pStyle w:val="ListNumber"/>
      </w:pPr>
      <w:r>
        <w:t>获得大纲与开头初稿，顺势即可成稿。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你是一位擅长将复杂内容讲解得通俗清晰的实务类公众号作者（风格参考「随遇而学」：务实、有案例、面向办公人群）。</w:t>
              <w:br/>
              <w:t>请为我撰写一篇公众号文章，主题：【如 AI 如何帮助行政人员半小时完成周报】</w:t>
              <w:br/>
              <w:t>目标读者：【如 普通办公人员 / 行政人事】</w:t>
              <w:br/>
              <w:t>我的独特角度或素材：【如 我有 20 年经验，常用通义 + Excel，举一个真实小例子】</w:t>
              <w:br/>
              <w:br/>
              <w:t>请输出：</w:t>
              <w:br/>
              <w:t>1. 5 个备选标题（附点击理由）</w:t>
              <w:br/>
              <w:t>2. 文章大纲（5-7 个小节，每节一句话说明写什么）</w:t>
              <w:br/>
              <w:t>3. 开头 300 字初稿（以痛点切入，语言通俗）</w:t>
              <w:br/>
              <w:t>4. 结尾引导（关注 / 留言互动话术）</w:t>
              <w:br/>
              <w:t>要求：不堆砌术语；每节均可落地；字数控制在 1200-1800 字。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主题：用 AI 将每月经营分析从 2 天压缩至 2 小时。读者：中小企业管理者。角度：本人带团队实测过，附一张前后对比表。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2. 大纲</w:t>
      </w:r>
    </w:p>
    <w:p>
      <w:r>
        <w:rPr>
          <w:i/>
          <w:color w:val="5B6168"/>
        </w:rPr>
        <w:t>一、经营分析为何总是加班（痛点）</w:t>
      </w:r>
    </w:p>
    <w:p>
      <w:r>
        <w:rPr>
          <w:i/>
          <w:color w:val="5B6168"/>
        </w:rPr>
        <w:t>二、先把数据"喂对"：3 张表即够（方法）</w:t>
      </w:r>
    </w:p>
    <w:p>
      <w:r>
        <w:rPr>
          <w:i/>
          <w:color w:val="5B6168"/>
        </w:rPr>
        <w:t>三、让 AI 担任分析角色：提示词直接套用（核心）</w:t>
      </w:r>
    </w:p>
    <w:p>
      <w:r>
        <w:rPr>
          <w:i/>
          <w:color w:val="5B6168"/>
        </w:rPr>
        <w:t>四、团队前后对比（案例 + 表）</w:t>
      </w:r>
    </w:p>
    <w:p>
      <w:r>
        <w:rPr>
          <w:i/>
          <w:color w:val="5B6168"/>
        </w:rPr>
        <w:t>五、常见误区：勿让 AI 编造数据（提醒）</w:t>
      </w:r>
    </w:p>
    <w:p>
      <w:r>
        <w:rPr>
          <w:i/>
          <w:color w:val="5B6168"/>
        </w:rPr>
        <w:t>六、今日即可尝试的一小步（行动）</w:t>
      </w:r>
    </w:p>
    <w:p>
      <w:r>
        <w:rPr>
          <w:i/>
          <w:color w:val="5B6168"/>
        </w:rPr>
        <w:t>3. 开头初稿</w:t>
      </w:r>
    </w:p>
    <w:p>
      <w:r>
        <w:rPr>
          <w:i/>
          <w:color w:val="5B6168"/>
        </w:rPr>
        <w:t>每到月底，财务与运营便开始加班。我带过十几个项目，经营分析最常见的症结并非不会计算，而是"数据分散、口径混乱、撰写报告比核算更累"。今天介绍一项我们实测过的小改造……</w:t>
      </w:r>
    </w:p>
    <w:p>
      <w:r>
        <w:rPr>
          <w:b/>
        </w:rPr>
        <w:t>进阶 / 变体</w:t>
      </w:r>
      <w:r>
        <w:t>：进阶：初稿完成后补充"将第三节扩写为 500 字，并加入具体提示词示例"，直接补足核心章节。</w:t>
      </w:r>
    </w:p>
    <w:p>
      <w:pPr>
        <w:pStyle w:val="Heading2"/>
      </w:pPr>
      <w:r>
        <w:t>02-02 十个标题生成</w:t>
      </w:r>
    </w:p>
    <w:p>
      <w:r>
        <w:rPr>
          <w:b/>
        </w:rPr>
        <w:t>适用场景</w:t>
      </w:r>
      <w:r>
        <w:t>：文章已完成，却卡在拟定标题——好标题直接影响打开率。</w:t>
      </w:r>
    </w:p>
    <w:p>
      <w:r>
        <w:rPr>
          <w:b/>
        </w:rPr>
        <w:t>痛点</w:t>
      </w:r>
      <w:r>
        <w:t>：拟定的标题要么平淡，要么近似标题党，难以判断哪一条更有效。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写明文章主题与核心卖点。</w:t>
      </w:r>
    </w:p>
    <w:p>
      <w:pPr>
        <w:pStyle w:val="ListNumber"/>
      </w:pPr>
      <w:r>
        <w:t>复制提示词，发送给 AI。</w:t>
      </w:r>
    </w:p>
    <w:p>
      <w:pPr>
        <w:pStyle w:val="ListNumber"/>
      </w:pPr>
      <w:r>
        <w:t>从十个标题中选取，或组合混搭。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你是一位公众号标题撰写专家。请为下面这篇文章生成 10 个标题，覆盖不同风格：</w:t>
              <w:br/>
              <w:t>- 2 个"痛点 + 数字"型（如：3 个方法，告别加班）</w:t>
              <w:br/>
              <w:t>- 2 个"反常识 / 悬念"型</w:t>
              <w:br/>
              <w:t>- 2 个"干货清单"型（如：XX 的 5 个模板）</w:t>
              <w:br/>
              <w:t>- 2 个"身份代入"型（如：行政人员必读）</w:t>
              <w:br/>
              <w:t>- 2 个"结果导向"型（如：我用 XX 节省 XX）</w:t>
              <w:br/>
              <w:t>文章主题：【如 用 AI 制作 Excel 报表】</w:t>
              <w:br/>
              <w:t>核心卖点：【如 零基础、半小时出表、附模板】</w:t>
              <w:br/>
              <w:t>要求：每个标题后括号标注风格类型；不夸大、不制造焦虑；符合微信规范。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主题：用 AI 整理会议纪要。卖点：录音转文字后 30 秒出纪要、免费工具、附提示词。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开会 2 小时，纪要 30 秒：办公人员必备（痛点 + 数字）</w:t>
      </w:r>
    </w:p>
    <w:p>
      <w:r>
        <w:rPr>
          <w:i/>
          <w:color w:val="5B6168"/>
        </w:rPr>
        <w:t>2. 别再手工整理会议纪要（反常识 / 悬念）</w:t>
      </w:r>
    </w:p>
    <w:p>
      <w:r>
        <w:rPr>
          <w:i/>
          <w:color w:val="5B6168"/>
        </w:rPr>
        <w:t>3. 整理会议的 4 个 AI 提示词，直接套用（干货清单）</w:t>
      </w:r>
    </w:p>
    <w:p>
      <w:r>
        <w:rPr>
          <w:i/>
          <w:color w:val="5B6168"/>
        </w:rPr>
        <w:t>4. 行政岗位建议收藏：会议纪要不再困扰（身份代入）</w:t>
      </w:r>
    </w:p>
    <w:p>
      <w:r>
        <w:rPr>
          <w:i/>
          <w:color w:val="5B6168"/>
        </w:rPr>
        <w:t>5. 用这一招，每周省出半天时间（结果导向）</w:t>
      </w:r>
    </w:p>
    <w:p>
      <w:r>
        <w:rPr>
          <w:i/>
          <w:color w:val="5B6168"/>
        </w:rPr>
        <w:t>……（共 10 个）</w:t>
      </w:r>
    </w:p>
    <w:p>
      <w:r>
        <w:rPr>
          <w:b/>
        </w:rPr>
        <w:t>进阶 / 变体</w:t>
      </w:r>
      <w:r>
        <w:t>：变体：加"为每则标题预估一个打开率档次（高 / 中 / 低）并说明理由"，辅助 A/B 选择。</w:t>
      </w:r>
    </w:p>
    <w:p>
      <w:pPr>
        <w:pStyle w:val="Heading2"/>
      </w:pPr>
      <w:r>
        <w:t>02-03 短视频口播脚本</w:t>
      </w:r>
    </w:p>
    <w:p>
      <w:r>
        <w:rPr>
          <w:b/>
        </w:rPr>
        <w:t>适用场景</w:t>
      </w:r>
      <w:r>
        <w:t>：计划制作视频号或抖音口播，知识点明确，但不知如何在 60 秒内讲完并留住观众。</w:t>
      </w:r>
    </w:p>
    <w:p>
      <w:r>
        <w:rPr>
          <w:b/>
        </w:rPr>
        <w:t>痛点</w:t>
      </w:r>
      <w:r>
        <w:t>：一开始录制便忘词，要么啰嗦，要么缺少钩子，完播率偏低。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写明要讲的干货点与目标平台。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获得分镜脚本（含钩子 / 正文 / 金句），照稿即可录制。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你是一位短视频脚本编剧。请为以下内容撰写一段口播脚本，平台：【如 视频号】，时长：【如 45 秒】。</w:t>
              <w:br/>
              <w:t>要讲的干货：【如 用 AI 将 Excel 重复操作录为一键宏】</w:t>
              <w:br/>
              <w:t>目标观众：【如 上班族】</w:t>
              <w:br/>
              <w:br/>
              <w:t>请按此格式输出：</w:t>
              <w:br/>
              <w:t>【0-3 秒 钩子】一句话抓住注意力（抛出痛点或反差）</w:t>
              <w:br/>
              <w:t>【3-35 秒 正文】2-3 个步骤 / 知识点，通俗、有画面感</w:t>
              <w:br/>
              <w:t>【35-42 秒 价值】观众能获得什么</w:t>
              <w:br/>
              <w:t>【42-45 秒 引导】关注 / 留言话术</w:t>
              <w:br/>
              <w:t>【金句】一句可截图的话</w:t>
              <w:br/>
              <w:t>要求：全程通俗，不用专业术语；每句不超过 20 字更易于念读。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平台：视频号，时长：40 秒。干货：用通义听悟将会议录音转为纪要。观众：职场人员。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【0-3 秒 钩子】开会两小时，纪要写一下午？不必了。</w:t>
      </w:r>
    </w:p>
    <w:p>
      <w:r>
        <w:rPr>
          <w:i/>
          <w:color w:val="5B6168"/>
        </w:rPr>
        <w:t>【3-35 秒 正文】第一步，录音导入通义听悟，自动出文字。第二步，将文字交给 AI，要求"整理为待办表"。第三步，复制进文档，完成。</w:t>
      </w:r>
    </w:p>
    <w:p>
      <w:r>
        <w:rPr>
          <w:i/>
          <w:color w:val="5B6168"/>
        </w:rPr>
        <w:t>【35-42 秒 价值】此后开会，您只需聆听，纪要由其完成。</w:t>
      </w:r>
    </w:p>
    <w:p>
      <w:r>
        <w:rPr>
          <w:i/>
          <w:color w:val="5B6168"/>
        </w:rPr>
        <w:t>【42-45 秒 引导】我是知行，关注我，让办公更从容。</w:t>
      </w:r>
    </w:p>
    <w:p>
      <w:r>
        <w:rPr>
          <w:i/>
          <w:color w:val="5B6168"/>
        </w:rPr>
        <w:t>【金句】机器承担繁琐，人才专注判断。</w:t>
      </w:r>
    </w:p>
    <w:p>
      <w:r>
        <w:rPr>
          <w:b/>
        </w:rPr>
        <w:t>进阶 / 变体</w:t>
      </w:r>
      <w:r>
        <w:t>：变体：加"将同样内容再生成一版'图文号'适用的九宫格文案"，一次产出多平台素材。</w:t>
      </w:r>
    </w:p>
    <w:p>
      <w:pPr>
        <w:pStyle w:val="Heading2"/>
      </w:pPr>
      <w:r>
        <w:t>02-04 朋友圈与社群文案</w:t>
      </w:r>
    </w:p>
    <w:p>
      <w:r>
        <w:rPr>
          <w:b/>
        </w:rPr>
        <w:t>适用场景</w:t>
      </w:r>
      <w:r>
        <w:t>：需要在朋友圈或社群推广一项活动、资料或产品，写法过于生硬则无人问津。</w:t>
      </w:r>
    </w:p>
    <w:p>
      <w:r>
        <w:rPr>
          <w:b/>
        </w:rPr>
        <w:t>痛点</w:t>
      </w:r>
      <w:r>
        <w:t>：要么像发传单易被屏蔽，要么过于软性缺乏转化。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写明推广内容与期望用户执行的动作。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获得多条不同风格文案，按需发往不同群组。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你是一位懂用户心理的社群运营。请为下面内容撰写 4 条朋友圈 / 社群文案，风格各异：</w:t>
              <w:br/>
              <w:t>1. 干货价值型（先提供有用内容，再轻量引导）</w:t>
              <w:br/>
              <w:t>2. 故事型（用一个简短经历引出）</w:t>
              <w:br/>
              <w:t>3. 福利型（直接赠送，降低门槛）</w:t>
              <w:br/>
              <w:t>4. 互动型（抛问题引发留言）</w:t>
              <w:br/>
              <w:t>推广内容：【如 免费领取 AI 减负模板包】</w:t>
              <w:br/>
              <w:t>期望动作：【如 关注公众号并回复"模板"】</w:t>
              <w:br/>
              <w:t>要求：每条不超过 120 字；不虚构；福利型明确写清领取步骤；不引起反感。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内容：随遇而学公众号赠送 20 个 AI 办公模板。动作：关注后回复"模板"自动发送。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干货型：开会总加班整理纪要？我整理了 20 个 AI 模板，会议纪要 / 周报 / 数据分析可直接套用。有需要的，前往公众号「随遇而学」回复"模板"即可领取。</w:t>
      </w:r>
    </w:p>
    <w:p>
      <w:r>
        <w:rPr>
          <w:i/>
          <w:color w:val="5B6168"/>
        </w:rPr>
        <w:t>2. 故事型：上周协助同事用 AI 将周报从 1 小时压缩至 5 分钟，对方颇为惊讶。其实只靠一套模板。同名公众号回复"模板"，免费获取。</w:t>
      </w:r>
    </w:p>
    <w:p>
      <w:r>
        <w:rPr>
          <w:i/>
          <w:color w:val="5B6168"/>
        </w:rPr>
        <w:t>3. 福利型：20 个 AI 办公模板免费赠送。步骤：关注「随遇而学」→ 回复"模板"→ 自动发送。数量有限，尽早领取。</w:t>
      </w:r>
    </w:p>
    <w:p>
      <w:r>
        <w:rPr>
          <w:i/>
          <w:color w:val="5B6168"/>
        </w:rPr>
        <w:t>4. 互动型：各位周报一般写多久？我已借助模板压缩至 5 分钟。想了解的，公众号回复"模板"，发送同款给您。</w:t>
      </w:r>
    </w:p>
    <w:p>
      <w:r>
        <w:rPr>
          <w:b/>
        </w:rPr>
        <w:t>进阶 / 变体</w:t>
      </w:r>
      <w:r>
        <w:t>：变体：加"将第 1 条改写为带表情符号的年轻化版本，第 3 条改写为克制的商务版本"，精准投放不同人群。</w:t>
      </w:r>
    </w:p>
    <w:p>
      <w:pPr>
        <w:pStyle w:val="Heading2"/>
      </w:pPr>
      <w:r>
        <w:t>02-05 读书与观影笔记</w:t>
      </w:r>
    </w:p>
    <w:p>
      <w:r>
        <w:rPr>
          <w:b/>
        </w:rPr>
        <w:t>适用场景</w:t>
      </w:r>
      <w:r>
        <w:t>：读完书或看完电影有所感触，希望写成可发公众号或朋友圈的笔记，却无从下笔。</w:t>
      </w:r>
    </w:p>
    <w:p>
      <w:r>
        <w:rPr>
          <w:b/>
        </w:rPr>
        <w:t>痛点</w:t>
      </w:r>
      <w:r>
        <w:t>：感受很多但落笔即散，写成流水式感悟无人阅读。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简单写下真实感受或书中金句。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获得结构化笔记，可直接发布或再加工。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你是一位有思想的读书博主。请帮我将下面的素材整理成一篇读书 / 观影笔记。</w:t>
              <w:br/>
              <w:t>作品：【书名 / 片名】</w:t>
              <w:br/>
              <w:t>我的感受或素材：【粘贴零散想法、金句、情节】</w:t>
              <w:br/>
              <w:t>用途：【如 发公众号 / 发朋友圈】</w:t>
              <w:br/>
              <w:br/>
              <w:t>请按结构输出：</w:t>
              <w:br/>
              <w:t>一、一句话推荐（给未看过的）</w:t>
              <w:br/>
              <w:t>二、3 个最打动我的点（每点：原文 / 情节 + 我的联想）</w:t>
              <w:br/>
              <w:t>三、一句可截图金句</w:t>
              <w:br/>
              <w:t>四、适合谁看 / 不推荐谁</w:t>
              <w:br/>
              <w:t>五、结尾互动（抛一个问题引发留言）</w:t>
              <w:br/>
              <w:t>要求：有我自己的真实声音，不堆砌剧情简介；克制不煽情。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作品：《基督山伯爵》。感受：复仇虽爽，更打动我的是等待与希望；结尾"人类全部智慧就在等待与希望"希望用上；适合低谷时阅读。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一、一句话推荐：一本让您相信"熬过去"值得阅读的复仇史诗。</w:t>
      </w:r>
    </w:p>
    <w:p>
      <w:r>
        <w:rPr>
          <w:i/>
          <w:color w:val="5B6168"/>
        </w:rPr>
        <w:t>二、打动我的点</w:t>
      </w:r>
    </w:p>
    <w:p>
      <w:r>
        <w:rPr>
          <w:i/>
          <w:color w:val="5B6168"/>
        </w:rPr>
        <w:t>1. 等待与希望：主角十四年牢狱后仍能翻盘，依靠的不是仇恨而是耐心。联想到职场低谷中最难的也是"等待"。</w:t>
      </w:r>
    </w:p>
    <w:p>
      <w:r>
        <w:rPr>
          <w:i/>
          <w:color w:val="5B6168"/>
        </w:rPr>
        <w:t>2. ……</w:t>
      </w:r>
    </w:p>
    <w:p>
      <w:r>
        <w:rPr>
          <w:i/>
          <w:color w:val="5B6168"/>
        </w:rPr>
        <w:t>三、金句："人类的全部智慧就包含在这两个词里：等待和希望。"</w:t>
      </w:r>
    </w:p>
    <w:p>
      <w:r>
        <w:rPr>
          <w:i/>
          <w:color w:val="5B6168"/>
        </w:rPr>
        <w:t>四、适合谁看：正处低谷、需要底气的人。</w:t>
      </w:r>
    </w:p>
    <w:p>
      <w:r>
        <w:rPr>
          <w:i/>
          <w:color w:val="5B6168"/>
        </w:rPr>
        <w:t>五、互动：您是否有哪本书，陪您熬过一个艰难阶段？</w:t>
      </w:r>
    </w:p>
    <w:p>
      <w:r>
        <w:rPr>
          <w:b/>
        </w:rPr>
        <w:t>进阶 / 变体</w:t>
      </w:r>
      <w:r>
        <w:t>：进阶：加"将全文压缩为 15 条朋友圈九宫格图文文案"，可同步多平台分发。</w:t>
      </w:r>
    </w:p>
    <w:p>
      <w:pPr>
        <w:pStyle w:val="Heading1"/>
      </w:pPr>
      <w:r>
        <w:t>03 数据分析（Excel 与报表）</w:t>
      </w:r>
    </w:p>
    <w:p>
      <w:r>
        <w:rPr>
          <w:i/>
          <w:color w:val="5B6168"/>
        </w:rPr>
        <w:t>即便不擅长公式，也能让 AI 担任分析角色：诊断表格、撰写月报、分析问卷、清理数据、选择图表。</w:t>
      </w:r>
    </w:p>
    <w:p>
      <w:pPr>
        <w:pStyle w:val="Heading2"/>
      </w:pPr>
      <w:r>
        <w:t>03-01 Excel 表格智能诊断</w:t>
      </w:r>
    </w:p>
    <w:p>
      <w:r>
        <w:rPr>
          <w:b/>
        </w:rPr>
        <w:t>适用场景</w:t>
      </w:r>
      <w:r>
        <w:t>：手头有一张表，想知道何处可优化、该使用什么公式或函数，但自身并不熟悉。</w:t>
      </w:r>
    </w:p>
    <w:p>
      <w:r>
        <w:rPr>
          <w:b/>
        </w:rPr>
        <w:t>痛点</w:t>
      </w:r>
      <w:r>
        <w:t>：表格能勉强使用，但效率低、易出错，又不清楚问题所在。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描述表格"结构"（列名 + 少量样例数据即可，无需全表）。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获得问题清单与具体函数 / 公式建议。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 Excel 专家。请诊断下面这张表并给出改造建议。</w:t>
              <w:br/>
              <w:t>表格用途：【如 销售日报表】</w:t>
              <w:br/>
              <w:t>列结构（列名 + 说明）：【如 日期、销售员、区域、金额、是否回款】</w:t>
              <w:br/>
              <w:t>样例数据（2-3 行）：【粘贴】</w:t>
              <w:br/>
              <w:t>我当前的痛点：【如 每月手工汇总太慢、容易遗漏】</w:t>
              <w:br/>
              <w:br/>
              <w:t>请输出：</w:t>
              <w:br/>
              <w:t>1. 当前表的 3 个主要问题</w:t>
              <w:br/>
              <w:t>2. 推荐的函数 / 功能（如 SUMIFS、数据透视表、Power Query），并给出可直接使用的公式示例</w:t>
              <w:br/>
              <w:t>3. 一张"自动化后"的建议表结构</w:t>
              <w:br/>
              <w:t>4. 给初学者的下一步操作顺序（点击何处、如何操作）</w:t>
              <w:br/>
              <w:t>要求：公式能直接复制；步骤具体到菜单名称。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用途：月度费用表。列：部门、月份、类别、金额。痛点：每月求和依靠筛选，容易出错。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主要问题：① 金额分散在多行，靠手工筛选汇总，易遗漏；② 无统一月份格式；③ 缺少分类汇总。</w:t>
      </w:r>
    </w:p>
    <w:p>
      <w:r>
        <w:rPr>
          <w:i/>
          <w:color w:val="5B6168"/>
        </w:rPr>
        <w:t>2. 推荐：使用【数据透视表】一键汇总。操作：选中数据 → 插入 → 数据透视表 → 行放入"部门""类别"、值放入"金额"求和。或使用公式 =SUMIFS(金额列,部门列,"行政",月份列,"2026-07")。</w:t>
      </w:r>
    </w:p>
    <w:p>
      <w:r>
        <w:rPr>
          <w:i/>
          <w:color w:val="5B6168"/>
        </w:rPr>
        <w:t>3. 建议结构：保留明细表 + 新增"透视汇总表"分月查看。</w:t>
      </w:r>
    </w:p>
    <w:p>
      <w:r>
        <w:rPr>
          <w:i/>
          <w:color w:val="5B6168"/>
        </w:rPr>
        <w:t>4. 下一步：先将月份列统一为 YYYY-MM，再建立透视表。</w:t>
      </w:r>
    </w:p>
    <w:p>
      <w:r>
        <w:rPr>
          <w:b/>
        </w:rPr>
        <w:t>进阶 / 变体</w:t>
      </w:r>
      <w:r>
        <w:t>：进阶：加"将公式写为可直接用于当前表格的具体单元格引用（如 C2:C100）"，复制即生效。</w:t>
      </w:r>
    </w:p>
    <w:p>
      <w:pPr>
        <w:pStyle w:val="Heading2"/>
      </w:pPr>
      <w:r>
        <w:t>03-02 经营月报自动撰写</w:t>
      </w:r>
    </w:p>
    <w:p>
      <w:r>
        <w:rPr>
          <w:b/>
        </w:rPr>
        <w:t>适用场景</w:t>
      </w:r>
      <w:r>
        <w:t>：月底需将一堆经营数据写成供领导阅读的文字月报，却不知如何"说人话"。</w:t>
      </w:r>
    </w:p>
    <w:p>
      <w:r>
        <w:rPr>
          <w:b/>
        </w:rPr>
        <w:t>痛点</w:t>
      </w:r>
      <w:r>
        <w:t>：数据有、结论无，写出来的内容像把 Excel 又抄了一遍。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列出关键指标与同比、环比数字。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获得有结论、有建议的月报叙述。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你是一位懂业务的经营分析专家。请基于以下数据，撰写一份给管理层阅读的月度经营简报（800 字内）。</w:t>
              <w:br/>
              <w:t>本期核心数据：【如 营收 120 万，环比 +8%，同比 -3%；毛利 42%；新客 80，流失 15】</w:t>
              <w:br/>
              <w:t>上月对比 / 目标：【如 目标 130 万未达成；上月营收 111 万】</w:t>
              <w:br/>
              <w:t>需重点说明的事项：【如 某区域下滑明显】</w:t>
              <w:br/>
              <w:br/>
              <w:t>请输出：</w:t>
              <w:br/>
              <w:t>一、总体结论（1 段：是否达标 + 主因）</w:t>
              <w:br/>
              <w:t>二、亮点（2-3 条，附数据）</w:t>
              <w:br/>
              <w:t>三、问题 / 风险（2-3 条，附数据）</w:t>
              <w:br/>
              <w:t>四、下月建议（3 条可执行动作）</w:t>
              <w:br/>
              <w:t>要求：结论先行；每个判断均附数据；建议具体可执行，不写"加强管理"之类空话。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营收 120 万环比 +8% 同比 -3%，目标 130 万；毛利 42% 降 2 个点；新客 80 流失 15；华东区环比 -20%。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一、总体结论：本月营收 120 万，环比增 8% 但未达 130 万目标，同比降 3%，增长主要依赖存量客户，新客转化偏弱。</w:t>
      </w:r>
    </w:p>
    <w:p>
      <w:r>
        <w:rPr>
          <w:i/>
          <w:color w:val="5B6168"/>
        </w:rPr>
        <w:t>二、亮点：整体环比回升 8%；存量客户复购稳定。</w:t>
      </w:r>
    </w:p>
    <w:p>
      <w:r>
        <w:rPr>
          <w:i/>
          <w:color w:val="5B6168"/>
        </w:rPr>
        <w:t>三、问题：① 华东区环比骤降 20%，需排查；② 毛利降 2 点至 42%，成本承压；③ 新客流失率 19%（15/80）偏高。</w:t>
      </w:r>
    </w:p>
    <w:p>
      <w:r>
        <w:rPr>
          <w:i/>
          <w:color w:val="5B6168"/>
        </w:rPr>
        <w:t>四、建议：① 本周约谈华东负责人定位下滑；② 复盘高毛利品占比；③ 建立新客 7 日跟进 SOP 降低流失。</w:t>
      </w:r>
    </w:p>
    <w:p>
      <w:r>
        <w:rPr>
          <w:b/>
        </w:rPr>
        <w:t>进阶 / 变体</w:t>
      </w:r>
      <w:r>
        <w:t>：变体：加"将同样内容输出为 PPT 结构：每页一句标题加 3 个要点"，可直接用于汇报。</w:t>
      </w:r>
    </w:p>
    <w:p>
      <w:pPr>
        <w:pStyle w:val="Heading2"/>
      </w:pPr>
      <w:r>
        <w:t>03-03 问卷与满意度结果分析</w:t>
      </w:r>
    </w:p>
    <w:p>
      <w:r>
        <w:rPr>
          <w:b/>
        </w:rPr>
        <w:t>适用场景</w:t>
      </w:r>
      <w:r>
        <w:t>：发放问卷收回大量回答，需要提炼出"大家究竟如何看待"的结论。</w:t>
      </w:r>
    </w:p>
    <w:p>
      <w:r>
        <w:rPr>
          <w:b/>
        </w:rPr>
        <w:t>痛点</w:t>
      </w:r>
      <w:r>
        <w:t>：开放式回答难以通读，量化题目也不知如何交叉解读。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将问卷题目与汇总数据（或典型回答）整理粘贴。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获得核心发现、行动项与可视化建议。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你是一位调研分析师。请分析下面的问卷结果并输出洞察。</w:t>
              <w:br/>
              <w:t>问卷主题：【如 员工满意度调研】</w:t>
              <w:br/>
              <w:t>题型与数据：【粘贴各题选项分布 / 均值，或典型文本回答】</w:t>
              <w:br/>
              <w:t>样本量：【如 86 人】</w:t>
              <w:br/>
              <w:br/>
              <w:t>请输出：</w:t>
              <w:br/>
              <w:t>1. 3 个最关键发现（每条：数据 + 意味着什么）</w:t>
              <w:br/>
              <w:t>2. 最需警惕的 1-2 个信号</w:t>
              <w:br/>
              <w:t>3. 建议制作的可视化图表（柱状 / 矩阵 / 词云等，说明放置内容）</w:t>
              <w:br/>
              <w:t>4. 3 条可落地的改进行动</w:t>
              <w:br/>
              <w:t>要求：结论基于数据不臆测；开放题需归纳共性主题而非罗列。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主题：培训满意度。数据：整体满意度 4.1/5；"内容实用" 4.5、"时间安排" 3.2；开放题多抱怨"占用周末"。样本 60。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关键发现：① 内容实用获认可（4.5），培训方向正确；② 时间安排仅 3.2，是最大短板；③ 开放题高频词"周末"占比高。</w:t>
      </w:r>
    </w:p>
    <w:p>
      <w:r>
        <w:rPr>
          <w:i/>
          <w:color w:val="5B6168"/>
        </w:rPr>
        <w:t>2. 警惕信号：时间安排低分可能降低后续参训意愿。</w:t>
      </w:r>
    </w:p>
    <w:p>
      <w:r>
        <w:rPr>
          <w:i/>
          <w:color w:val="5B6168"/>
        </w:rPr>
        <w:t>3. 可视化：满意度各维度条形图（凸显时间项落差）；开放词云（周末）。</w:t>
      </w:r>
    </w:p>
    <w:p>
      <w:r>
        <w:rPr>
          <w:i/>
          <w:color w:val="5B6168"/>
        </w:rPr>
        <w:t>4. 行动：① 改至工作日下午或分两次；② 保留实用内容模块；③ 下期前测时间偏好。</w:t>
      </w:r>
    </w:p>
    <w:p>
      <w:r>
        <w:rPr>
          <w:b/>
        </w:rPr>
        <w:t>进阶 / 变体</w:t>
      </w:r>
      <w:r>
        <w:t>：进阶：将原始开放回答也粘贴进来，加"用主题建模归纳为 5 个聚类，各给一句代表语录"，汇报更具说服力。</w:t>
      </w:r>
    </w:p>
    <w:p>
      <w:pPr>
        <w:pStyle w:val="Heading2"/>
      </w:pPr>
      <w:r>
        <w:t>03-04 数据清洗指令生成</w:t>
      </w:r>
    </w:p>
    <w:p>
      <w:r>
        <w:rPr>
          <w:b/>
        </w:rPr>
        <w:t>适用场景</w:t>
      </w:r>
      <w:r>
        <w:t>：拿到一张脏表（重复、格式乱、缺值），希望整理却不会编写操作或代码。</w:t>
      </w:r>
    </w:p>
    <w:p>
      <w:r>
        <w:rPr>
          <w:b/>
        </w:rPr>
        <w:t>痛点</w:t>
      </w:r>
      <w:r>
        <w:t>：清楚需要清洗，但不确定使用 Excel 还是 Python，步骤也说不清楚。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描述表的现状与期望的"干净样子"。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获得分步操作（Excel 版或 Python 版任选）。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你是一位数据处理工程师。请给我一份将"脏表"变为"干净表"的可执行方案。</w:t>
              <w:br/>
              <w:t>当前表问题：【如 姓名有空格、日期格式乱、有重复行、金额混用单位】</w:t>
              <w:br/>
              <w:t>目标样子：【如 姓名去空格、日期统一 YYYY-MM-DD、去重、金额统一为元】</w:t>
              <w:br/>
              <w:t>我的工具水平：【Excel 初级 / 会一点 Python】</w:t>
              <w:br/>
              <w:br/>
              <w:t>请输出：</w:t>
              <w:br/>
              <w:t>1. 清洗步骤清单（按顺序）</w:t>
              <w:br/>
              <w:t>2. 若用 Excel：每步具体菜单操作</w:t>
              <w:br/>
              <w:t>3. 若用 Python：可直接运行的 pandas 代码（带注释）</w:t>
              <w:br/>
              <w:t>4. 清洗后建议的校验方法（如何确认未洗错）</w:t>
              <w:br/>
              <w:t>要求：按我的水平二选一；代码能运行、变量名对应我的列。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问题：客户名前后有空格、手机号有的带"+86"、有完全重复的行。目标：去空格、去"+86"、去重。工具：Excel 初级。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步骤：① 去除姓名空格 ② 清除手机号前缀 ③ 去除重复行。</w:t>
      </w:r>
    </w:p>
    <w:p>
      <w:r>
        <w:rPr>
          <w:i/>
          <w:color w:val="5B6168"/>
        </w:rPr>
        <w:t>2. Excel 操作：① 选中姓名列 → 数据 → 分列 → 完成（可去除不可见空格），或使用 TRIM 公式新建列。② 选中手机号列 → Ctrl+H → 查找"+86"替换为空。③ 数据 → 删除重复值 → 勾选全部列 → 确定。</w:t>
      </w:r>
    </w:p>
    <w:p>
      <w:r>
        <w:rPr>
          <w:i/>
          <w:color w:val="5B6168"/>
        </w:rPr>
        <w:t>4. 校验：去重后行数应 = 原行数 - 重复数；随机抽 5 行核对手机号已无"+86"。</w:t>
      </w:r>
    </w:p>
    <w:p>
      <w:r>
        <w:rPr>
          <w:b/>
        </w:rPr>
        <w:t>进阶 / 变体</w:t>
      </w:r>
      <w:r>
        <w:t>：变体：加"另提供一段 Power Query 的 M 代码，使同结构表格可一键刷新"，形成可复用流程。</w:t>
      </w:r>
    </w:p>
    <w:p>
      <w:pPr>
        <w:pStyle w:val="Heading2"/>
      </w:pPr>
      <w:r>
        <w:t>03-05 图表选型与解读建议</w:t>
      </w:r>
    </w:p>
    <w:p>
      <w:r>
        <w:rPr>
          <w:b/>
        </w:rPr>
        <w:t>适用场景</w:t>
      </w:r>
      <w:r>
        <w:t>：有一组数据需要汇报，但不确定应绘制何种图表，图表做出后也不会"讲解"。</w:t>
      </w:r>
    </w:p>
    <w:p>
      <w:r>
        <w:rPr>
          <w:b/>
        </w:rPr>
        <w:t>痛点</w:t>
      </w:r>
      <w:r>
        <w:t>：随手画个饼图，领导追问"所以呢"却答不上来。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描述要表达的数据关系与受众。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获得图表选型、配色与解读话术。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你是一位数据可视化顾问。请帮我将数据讲清楚。</w:t>
              <w:br/>
              <w:t>我想表达的内容：【如 各区域季度销售额对比 + 全年趋势】</w:t>
              <w:br/>
              <w:t>数据类型：【如 4 个区域 × 4 个季度 的数值】</w:t>
              <w:br/>
              <w:t>受众：【如 领导 / 客户 / 团队】</w:t>
              <w:br/>
              <w:br/>
              <w:t>请输出：</w:t>
              <w:br/>
              <w:t>1. 推荐图表（主图 + 可选图），说明适用原因</w:t>
              <w:br/>
              <w:t>2. 关键设置建议（坐标轴 / 配色 / 是否堆叠，避免误导）</w:t>
              <w:br/>
              <w:t>3. 该图应配的一句话结论（图上或汇报时讲述）</w:t>
              <w:br/>
              <w:t>4. 被追问时的 2-3 句补充说明（应对"所以呢"）</w:t>
              <w:br/>
              <w:t>要求：不推荐会误导的图（如百分比之和不等于 100% 时使用饼图）；结论先于图表。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内容：华东 / 华南 / 华北 / 西部 四个季度销售额，希望查看对比与全年走势。受众：领导。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推荐：主图使用【分组柱状图】对比各区域每季表现；叠加【折线】展示合计趋势（柱线组合图）。适用：既能比较区域又能查看走势。</w:t>
      </w:r>
    </w:p>
    <w:p>
      <w:r>
        <w:rPr>
          <w:i/>
          <w:color w:val="5B6168"/>
        </w:rPr>
        <w:t>2. 设置：纵轴从 0 起防夸大；用同色系区分区域、合计线用深色加粗；季度按时间排序。</w:t>
      </w:r>
    </w:p>
    <w:p>
      <w:r>
        <w:rPr>
          <w:i/>
          <w:color w:val="5B6168"/>
        </w:rPr>
        <w:t>3. 一句话结论：全年合计增长 12%，华东贡献最大（占 38%）且逐季走高。</w:t>
      </w:r>
    </w:p>
    <w:p>
      <w:r>
        <w:rPr>
          <w:i/>
          <w:color w:val="5B6168"/>
        </w:rPr>
        <w:t>4. 追问补充：① 西部基数低但增速最快（+25%）；② 华南 Q3 回落需关注；③ 增长依赖存量客户。</w:t>
      </w:r>
    </w:p>
    <w:p>
      <w:r>
        <w:rPr>
          <w:b/>
        </w:rPr>
        <w:t>进阶 / 变体</w:t>
      </w:r>
      <w:r>
        <w:t>：进阶：加"将结论整理为一页'图表 + 三句话'的汇报卡片"，直接贴入 PPT。</w:t>
      </w:r>
    </w:p>
    <w:p>
      <w:pPr>
        <w:pStyle w:val="Heading1"/>
      </w:pPr>
      <w:r>
        <w:t>04 项目管理（中小团队）</w:t>
      </w:r>
    </w:p>
    <w:p>
      <w:r>
        <w:rPr>
          <w:i/>
          <w:color w:val="5B6168"/>
        </w:rPr>
        <w:t>小团队即便没有 PMO，也能专业运转：计划、拆解、复盘、风险、需求，模板齐备。</w:t>
      </w:r>
    </w:p>
    <w:p>
      <w:pPr>
        <w:pStyle w:val="Heading2"/>
      </w:pPr>
      <w:r>
        <w:t>04-01 项目计划一键生成</w:t>
      </w:r>
    </w:p>
    <w:p>
      <w:r>
        <w:rPr>
          <w:b/>
        </w:rPr>
        <w:t>适用场景</w:t>
      </w:r>
      <w:r>
        <w:t>：接到新项目，领导要求排期，却从空白文档开始发愁。</w:t>
      </w:r>
    </w:p>
    <w:p>
      <w:r>
        <w:rPr>
          <w:b/>
        </w:rPr>
        <w:t>痛点</w:t>
      </w:r>
      <w:r>
        <w:t>：计划要么过粗无法执行，要么过细写不完，里程碑也定不准。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写明项目目标、周期与大致人手。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获得计划、排期与里程碑，导入项目管理工具即可。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你是一位资深项目经理。请为一个项目生成完整计划。</w:t>
              <w:br/>
              <w:t>项目目标：【如 上线内部报销系统】</w:t>
              <w:br/>
              <w:t>周期：【如 8 周】</w:t>
              <w:br/>
              <w:t>团队 / 人手：【如 产品 1 + 开发 2 + 测试 1，兼职设计 0.5】</w:t>
              <w:br/>
              <w:t>关键约束：【如 需与财务系统对接、预算有限】</w:t>
              <w:br/>
              <w:br/>
              <w:t>请输出：</w:t>
              <w:br/>
              <w:t>1. 项目目标拆解（OKR 式：目标 + 2-3 个关键结果）</w:t>
              <w:br/>
              <w:t>2. 工作分解 WBS（3 层：阶段 → 任务 → 动作）</w:t>
              <w:br/>
              <w:t>3. 时间排期表（周次 | 阶段 | 主要交付物 | 负责人）</w:t>
              <w:br/>
              <w:t>4. 里程碑（3-5 个，含时间点与验收标准）</w:t>
              <w:br/>
              <w:t>5. 需老板 / 协作方确认的 2-3 个前置项</w:t>
              <w:br/>
              <w:t>要求：排期留缓冲；负责人具体到角色；里程碑有可验证标准。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目标：上线内部报销系统。周期：8 周。人手：产品 1、开发 2、测试 1。约束：对接财务系统。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目标：8 周内上线报销系统。KR：① 覆盖 100% 报销场景 ② 单次报销 ≤10 分钟 ③ 与财务系统打通。</w:t>
      </w:r>
    </w:p>
    <w:p>
      <w:r>
        <w:rPr>
          <w:i/>
          <w:color w:val="5B6168"/>
        </w:rPr>
        <w:t>3. 排期：W1 需求确认 / W2 设计 / W3-5 开发 / W6 联调 / W7 测试 / W8 上线（各含交付物与负责人）。</w:t>
      </w:r>
    </w:p>
    <w:p>
      <w:r>
        <w:rPr>
          <w:i/>
          <w:color w:val="5B6168"/>
        </w:rPr>
        <w:t>4. 里程碑：M1 W2 末需求签字；M2 W5 末开发完成可演示；M3 W8 上线。</w:t>
      </w:r>
    </w:p>
    <w:p>
      <w:r>
        <w:rPr>
          <w:i/>
          <w:color w:val="5B6168"/>
        </w:rPr>
        <w:t>5. 前置确认：财务系统接口文档（本周）、报销规则口径。</w:t>
      </w:r>
    </w:p>
    <w:p>
      <w:r>
        <w:rPr>
          <w:b/>
        </w:rPr>
        <w:t>进阶 / 变体</w:t>
      </w:r>
      <w:r>
        <w:t>：进阶：加"将排期导出为甘特图所需的'任务 / 开始 / 结束 / 依赖'表格"，可直接导入 Project 或 Excel 绘图。</w:t>
      </w:r>
    </w:p>
    <w:p>
      <w:pPr>
        <w:pStyle w:val="Heading2"/>
      </w:pPr>
      <w:r>
        <w:t>04-02 任务拆解（WBS）助手</w:t>
      </w:r>
    </w:p>
    <w:p>
      <w:r>
        <w:rPr>
          <w:b/>
        </w:rPr>
        <w:t>适用场景</w:t>
      </w:r>
      <w:r>
        <w:t>：领导交付一个大任务，不知从何入手、如何分配他人。</w:t>
      </w:r>
    </w:p>
    <w:p>
      <w:r>
        <w:rPr>
          <w:b/>
        </w:rPr>
        <w:t>痛点</w:t>
      </w:r>
      <w:r>
        <w:t>：大任务直接执行必然出错，但拆到何种粒度才合理缺乏把握。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用一句话描述大任务。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获得可执行的子任务清单（含验收标准）。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你是一位任务拆解专家。请将下面这个大任务拆成可分配给他人的子任务。</w:t>
              <w:br/>
              <w:t>大任务：【如 筹备一场 100 人线下客户沙龙】</w:t>
              <w:br/>
              <w:t>可用人员 / 角色：【如 我 + 2 名同事，可外协】</w:t>
              <w:br/>
              <w:br/>
              <w:t>请输出：</w:t>
              <w:br/>
              <w:t>1. 子任务清单（每个含：名称 / 具体动作 / 交付物 / 验收标准 / 建议负责人角色 / 预估工时）</w:t>
              <w:br/>
              <w:t>2. 任务间的依赖顺序（哪些必须先后）</w:t>
              <w:br/>
              <w:t>3. 容易遗漏的 2-3 个隐藏任务（如应急预案、物料备份）</w:t>
              <w:br/>
              <w:t>要求：拆到"新人照做也能完成"的粒度；验收标准可检查；不写空话。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大任务：将公司官网从旧版改版上线。人手：我 + 1 设计 + 1 前端。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子任务：</w:t>
      </w:r>
    </w:p>
    <w:p>
      <w:r>
        <w:rPr>
          <w:i/>
          <w:color w:val="5B6168"/>
        </w:rPr>
        <w:t>- 需求梳理：访谈 3 个部门列诉求 →《改版需求表》→ 含优先级 → 我 → 2 天</w:t>
      </w:r>
    </w:p>
    <w:p>
      <w:r>
        <w:rPr>
          <w:i/>
          <w:color w:val="5B6168"/>
        </w:rPr>
        <w:t>- 信息架构：绘制栏目树 → 站点地图 → 我 → 1 天</w:t>
      </w:r>
    </w:p>
    <w:p>
      <w:r>
        <w:rPr>
          <w:i/>
          <w:color w:val="5B6168"/>
        </w:rPr>
        <w:t>- 视觉设计：输出首页 + 内页稿 → 设计稿评审通过 → 设计 → 3 天</w:t>
      </w:r>
    </w:p>
    <w:p>
      <w:r>
        <w:rPr>
          <w:i/>
          <w:color w:val="5B6168"/>
        </w:rPr>
        <w:t>- 前端开发：按稿切页 → 可点击 demo → 前端 → 5 天</w:t>
      </w:r>
    </w:p>
    <w:p>
      <w:r>
        <w:rPr>
          <w:i/>
          <w:color w:val="5B6168"/>
        </w:rPr>
        <w:t>- 内容迁移：旧文入库 → 内容无缺失核对表 → 我 → 2 天</w:t>
      </w:r>
    </w:p>
    <w:p>
      <w:r>
        <w:rPr>
          <w:i/>
          <w:color w:val="5B6168"/>
        </w:rPr>
        <w:t>- 上线验收：走查清单 → 签字 → 全员 → 1 天</w:t>
      </w:r>
    </w:p>
    <w:p>
      <w:r>
        <w:rPr>
          <w:i/>
          <w:color w:val="5B6168"/>
        </w:rPr>
        <w:t>2. 依赖：需求 → 架构 → 设计 → 开发 → 内容 → 上线。</w:t>
      </w:r>
    </w:p>
    <w:p>
      <w:r>
        <w:rPr>
          <w:i/>
          <w:color w:val="5B6168"/>
        </w:rPr>
        <w:t>3. 易漏：① 旧链接 301 重定向防止掉排名 ② 移动端适配测试 ③ 上线回滚预案。</w:t>
      </w:r>
    </w:p>
    <w:p>
      <w:r>
        <w:rPr>
          <w:b/>
        </w:rPr>
        <w:t>进阶 / 变体</w:t>
      </w:r>
      <w:r>
        <w:t>：变体：加"将每个子任务改写为可放入 Trello 或飞书任务卡的标题 + 描述 + 截止时间"，批量建卡。</w:t>
      </w:r>
    </w:p>
    <w:p>
      <w:pPr>
        <w:pStyle w:val="Heading2"/>
      </w:pPr>
      <w:r>
        <w:t>04-03 周会与复盘模板</w:t>
      </w:r>
    </w:p>
    <w:p>
      <w:r>
        <w:rPr>
          <w:b/>
        </w:rPr>
        <w:t>适用场景</w:t>
      </w:r>
      <w:r>
        <w:t>：每周需组织复盘或周会，但讨论容易跑偏、开完无结论。</w:t>
      </w:r>
    </w:p>
    <w:p>
      <w:r>
        <w:rPr>
          <w:b/>
        </w:rPr>
        <w:t>痛点</w:t>
      </w:r>
      <w:r>
        <w:t>：会议沦为吐槽或流水汇报，问题未解决、下次仍犯。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简述项目当前状态与已知问题。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获得结构化复盘稿或议程，会上直接使用。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你是一位引导复盘的主持人。请基于项目现状，生成一份复盘 / 周会材料。</w:t>
              <w:br/>
              <w:t>项目 / 周期：【如 XX 项目 第 6 周】</w:t>
              <w:br/>
              <w:t>已知状态：【如 开发完成 80%，联调延期 2 天，客户新增 1 项需求】</w:t>
              <w:br/>
              <w:t>参会人：【如 项目组 + 领导】</w:t>
              <w:br/>
              <w:br/>
              <w:t>请输出：</w:t>
              <w:br/>
              <w:t>1. 会议议程（时间分配）</w:t>
              <w:br/>
              <w:t>2. 进展概览（绿 / 黄 / 红 三色状态，每条附依据）</w:t>
              <w:br/>
              <w:t>3. 问题深挖（对每个黄 / 红项：根因 → 影响 → 对策 → 责任人）</w:t>
              <w:br/>
              <w:t>4. 下周聚焦（3 条最高优先级）</w:t>
              <w:br/>
              <w:t>5. 需上升决策的事项（给领导的）</w:t>
              <w:br/>
              <w:t>要求：对事不对人；每个问题都要有负责人与时限；避免"加强沟通"之类空话。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项目：报销系统 第 6 周。状态：开发 80%，联调延 2 天，客户加 1 需求（发票 OCR）。参会：项目组 + 财务。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2. 进展：开发 黄（80%，联调延 2 天）；需求 黄（新增发票 OCR 未评估）；对接 绿（财务接口已提供）。</w:t>
      </w:r>
    </w:p>
    <w:p>
      <w:r>
        <w:rPr>
          <w:i/>
          <w:color w:val="5B6168"/>
        </w:rPr>
        <w:t>3. 问题深挖：联调延期 → 根因前端资源被占用 → 影响上线风险 → 对策 W7 加班补回，负责人开发 → 时限 W7 三。新增 OCR → 根因客户临时提出 → 影响排期 → 对策评估 +2 天或二期，负责人产品。</w:t>
      </w:r>
    </w:p>
    <w:p>
      <w:r>
        <w:rPr>
          <w:i/>
          <w:color w:val="5B6168"/>
        </w:rPr>
        <w:t>4. 下周聚焦：① 完成联调 ② 确认 OCR 范围 ③ 启动测试。</w:t>
      </w:r>
    </w:p>
    <w:p>
      <w:r>
        <w:rPr>
          <w:i/>
          <w:color w:val="5B6168"/>
        </w:rPr>
        <w:t>5. 上升决策：OCR 是否纳入一期（涉及预算 / 排期）。</w:t>
      </w:r>
    </w:p>
    <w:p>
      <w:r>
        <w:rPr>
          <w:b/>
        </w:rPr>
        <w:t>进阶 / 变体</w:t>
      </w:r>
      <w:r>
        <w:t>：进阶：加"将本复盘压缩为会前会后各发一次的 5 行群内周报"，保持信息透明。</w:t>
      </w:r>
    </w:p>
    <w:p>
      <w:pPr>
        <w:pStyle w:val="Heading2"/>
      </w:pPr>
      <w:r>
        <w:t>04-04 风险清单与应对</w:t>
      </w:r>
    </w:p>
    <w:p>
      <w:r>
        <w:rPr>
          <w:b/>
        </w:rPr>
        <w:t>适用场景</w:t>
      </w:r>
      <w:r>
        <w:t>：项目即将启动或汇报，需要将"可能出问题的地方"提前列清。</w:t>
      </w:r>
    </w:p>
    <w:p>
      <w:r>
        <w:rPr>
          <w:b/>
        </w:rPr>
        <w:t>痛点</w:t>
      </w:r>
      <w:r>
        <w:t>：风险靠主观判断，真正出事时才发现早该防范。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描述项目背景与已知不确定因素。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获得风险矩阵与应对措施，可直接进入汇报。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你是一位风险管理顾问。请为项目识别风险并给出应对。</w:t>
              <w:br/>
              <w:t>项目背景：【如 三个月后的行业展会，我方负责搭建与接待】</w:t>
              <w:br/>
              <w:t>已知不确定因素：【如 供应商档期紧、天气、人流超预期】</w:t>
              <w:br/>
              <w:br/>
              <w:t>请输出风险清单（表格）：</w:t>
              <w:br/>
              <w:t>风险描述 | 可能性(高/中/低) | 影响(高/中/低) | 等级 | 应对措施 | 触发预警信号 | 责任人</w:t>
              <w:br/>
              <w:t>再给：</w:t>
              <w:br/>
              <w:t>1. 排前 3 的高等级风险及首选对策</w:t>
              <w:br/>
              <w:t>2. 一个简易监控节奏（每周 / 每阶段查什么）</w:t>
              <w:br/>
              <w:t>要求：措施具体可执行；预警信号可观察；不写"密切关注"之类空话。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背景：下月上线新系统，已知风险：老员工抵触、数据迁移可能出错、供应商交付晚。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风险表（节选）：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234"/>
        <w:gridCol w:w="1234"/>
        <w:gridCol w:w="1234"/>
        <w:gridCol w:w="1234"/>
        <w:gridCol w:w="1234"/>
        <w:gridCol w:w="1234"/>
        <w:gridCol w:w="1234"/>
      </w:tblGrid>
      <w:tr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风险描述</w:t>
            </w:r>
          </w:p>
        </w:tc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可能性</w:t>
            </w:r>
          </w:p>
        </w:tc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影响</w:t>
            </w:r>
          </w:p>
        </w:tc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等级</w:t>
            </w:r>
          </w:p>
        </w:tc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应对措施</w:t>
            </w:r>
          </w:p>
        </w:tc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触发预警信号</w:t>
            </w:r>
          </w:p>
        </w:tc>
        <w:tc>
          <w:tcPr>
            <w:tcW w:type="dxa" w:w="1234"/>
          </w:tcPr>
          <w:p>
            <w:r>
              <w:rPr>
                <w:b/>
              </w:rPr>
            </w:r>
            <w:r>
              <w:rPr>
                <w:b/>
              </w:rPr>
              <w:t>责任人</w:t>
            </w:r>
          </w:p>
        </w:tc>
      </w:tr>
      <w:tr>
        <w:tc>
          <w:tcPr>
            <w:tcW w:type="dxa" w:w="1234"/>
          </w:tcPr>
          <w:p>
            <w:r/>
            <w:r>
              <w:t>老员工抵触</w:t>
            </w:r>
          </w:p>
        </w:tc>
        <w:tc>
          <w:tcPr>
            <w:tcW w:type="dxa" w:w="1234"/>
          </w:tcPr>
          <w:p>
            <w:r/>
            <w:r>
              <w:t>中</w:t>
            </w:r>
          </w:p>
        </w:tc>
        <w:tc>
          <w:tcPr>
            <w:tcW w:type="dxa" w:w="1234"/>
          </w:tcPr>
          <w:p>
            <w:r/>
            <w:r>
              <w:t>高</w:t>
            </w:r>
          </w:p>
        </w:tc>
        <w:tc>
          <w:tcPr>
            <w:tcW w:type="dxa" w:w="1234"/>
          </w:tcPr>
          <w:p>
            <w:r/>
            <w:r>
              <w:t>高</w:t>
            </w:r>
          </w:p>
        </w:tc>
        <w:tc>
          <w:tcPr>
            <w:tcW w:type="dxa" w:w="1234"/>
          </w:tcPr>
          <w:p>
            <w:r/>
            <w:r>
              <w:t>提前培训 + 找关键人带头</w:t>
            </w:r>
          </w:p>
        </w:tc>
        <w:tc>
          <w:tcPr>
            <w:tcW w:type="dxa" w:w="1234"/>
          </w:tcPr>
          <w:p>
            <w:r/>
            <w:r>
              <w:t>有人明确拒绝试用</w:t>
            </w:r>
          </w:p>
        </w:tc>
        <w:tc>
          <w:tcPr>
            <w:tcW w:type="dxa" w:w="1234"/>
          </w:tcPr>
          <w:p>
            <w:r/>
            <w:r>
              <w:t>我</w:t>
            </w:r>
          </w:p>
        </w:tc>
      </w:tr>
      <w:tr>
        <w:tc>
          <w:tcPr>
            <w:tcW w:type="dxa" w:w="1234"/>
          </w:tcPr>
          <w:p>
            <w:r/>
            <w:r>
              <w:t>数据迁移错</w:t>
            </w:r>
          </w:p>
        </w:tc>
        <w:tc>
          <w:tcPr>
            <w:tcW w:type="dxa" w:w="1234"/>
          </w:tcPr>
          <w:p>
            <w:r/>
            <w:r>
              <w:t>中</w:t>
            </w:r>
          </w:p>
        </w:tc>
        <w:tc>
          <w:tcPr>
            <w:tcW w:type="dxa" w:w="1234"/>
          </w:tcPr>
          <w:p>
            <w:r/>
            <w:r>
              <w:t>高</w:t>
            </w:r>
          </w:p>
        </w:tc>
        <w:tc>
          <w:tcPr>
            <w:tcW w:type="dxa" w:w="1234"/>
          </w:tcPr>
          <w:p>
            <w:r/>
            <w:r>
              <w:t>高</w:t>
            </w:r>
          </w:p>
        </w:tc>
        <w:tc>
          <w:tcPr>
            <w:tcW w:type="dxa" w:w="1234"/>
          </w:tcPr>
          <w:p>
            <w:r/>
            <w:r>
              <w:t>双盘备份 + 试迁校验</w:t>
            </w:r>
          </w:p>
        </w:tc>
        <w:tc>
          <w:tcPr>
            <w:tcW w:type="dxa" w:w="1234"/>
          </w:tcPr>
          <w:p>
            <w:r/>
            <w:r>
              <w:t>试迁差异率 &gt; 1%</w:t>
            </w:r>
          </w:p>
        </w:tc>
        <w:tc>
          <w:tcPr>
            <w:tcW w:type="dxa" w:w="1234"/>
          </w:tcPr>
          <w:p>
            <w:r/>
            <w:r>
              <w:t>测试</w:t>
            </w:r>
          </w:p>
        </w:tc>
      </w:tr>
      <w:tr>
        <w:tc>
          <w:tcPr>
            <w:tcW w:type="dxa" w:w="1234"/>
          </w:tcPr>
          <w:p>
            <w:r/>
            <w:r>
              <w:t>供应商晚</w:t>
            </w:r>
          </w:p>
        </w:tc>
        <w:tc>
          <w:tcPr>
            <w:tcW w:type="dxa" w:w="1234"/>
          </w:tcPr>
          <w:p>
            <w:r/>
            <w:r>
              <w:t>低</w:t>
            </w:r>
          </w:p>
        </w:tc>
        <w:tc>
          <w:tcPr>
            <w:tcW w:type="dxa" w:w="1234"/>
          </w:tcPr>
          <w:p>
            <w:r/>
            <w:r>
              <w:t>中</w:t>
            </w:r>
          </w:p>
        </w:tc>
        <w:tc>
          <w:tcPr>
            <w:tcW w:type="dxa" w:w="1234"/>
          </w:tcPr>
          <w:p>
            <w:r/>
            <w:r>
              <w:t>中</w:t>
            </w:r>
          </w:p>
        </w:tc>
        <w:tc>
          <w:tcPr>
            <w:tcW w:type="dxa" w:w="1234"/>
          </w:tcPr>
          <w:p>
            <w:r/>
            <w:r>
              <w:t>合同罚则 + 备选</w:t>
            </w:r>
          </w:p>
        </w:tc>
        <w:tc>
          <w:tcPr>
            <w:tcW w:type="dxa" w:w="1234"/>
          </w:tcPr>
          <w:p>
            <w:r/>
            <w:r>
              <w:t>交付低于周计划</w:t>
            </w:r>
          </w:p>
        </w:tc>
        <w:tc>
          <w:tcPr>
            <w:tcW w:type="dxa" w:w="1234"/>
          </w:tcPr>
          <w:p>
            <w:r/>
            <w:r>
              <w:t>采购</w:t>
            </w:r>
          </w:p>
        </w:tc>
      </w:tr>
    </w:tbl>
    <w:p/>
    <w:p>
      <w:pPr>
        <w:pStyle w:val="ListNumber"/>
      </w:pPr>
      <w:r>
        <w:t>前 3 高等级：抵触（培训先行）、迁移错（校验机制）、晚交付（备选预案）。</w:t>
      </w:r>
    </w:p>
    <w:p>
      <w:pPr>
        <w:pStyle w:val="ListNumber"/>
      </w:pPr>
      <w:r>
        <w:t>监控：每周五查迁移差异率与供应商周计划完成度。</w:t>
      </w:r>
    </w:p>
    <w:p>
      <w:r>
        <w:rPr>
          <w:b/>
        </w:rPr>
        <w:t>进阶 / 变体</w:t>
      </w:r>
      <w:r>
        <w:t>：变体：加"将高等级风险改写为'如果……就……'的应急预案一句话版本"，置于项目 wiki 首页。</w:t>
      </w:r>
    </w:p>
    <w:p>
      <w:pPr>
        <w:pStyle w:val="Heading2"/>
      </w:pPr>
      <w:r>
        <w:t>04-05 需求与方案文档简化</w:t>
      </w:r>
    </w:p>
    <w:p>
      <w:r>
        <w:rPr>
          <w:b/>
        </w:rPr>
        <w:t>适用场景</w:t>
      </w:r>
      <w:r>
        <w:t>：业务方交付一堆杂乱诉求，您需要写成开发或领导能看懂的清晰文档。</w:t>
      </w:r>
    </w:p>
    <w:p>
      <w:r>
        <w:rPr>
          <w:b/>
        </w:rPr>
        <w:t>痛点</w:t>
      </w:r>
      <w:r>
        <w:t>：原始需求东一句西一句，直接转述开发看不懂、领导嫌啰嗦。</w:t>
      </w:r>
    </w:p>
    <w:p>
      <w:r>
        <w:rPr>
          <w:b/>
        </w:rPr>
        <w:t>使用说明</w:t>
      </w:r>
      <w:r>
        <w:t>：</w:t>
      </w:r>
    </w:p>
    <w:p>
      <w:pPr>
        <w:pStyle w:val="ListNumber"/>
      </w:pPr>
      <w:r>
        <w:t>将零散需求或诉求原话粘贴进来。</w:t>
      </w:r>
    </w:p>
    <w:p>
      <w:pPr>
        <w:pStyle w:val="ListNumber"/>
      </w:pPr>
      <w:r>
        <w:t>复制提示词，填好【】，发送给 AI。</w:t>
      </w:r>
    </w:p>
    <w:p>
      <w:pPr>
        <w:pStyle w:val="ListNumber"/>
      </w:pPr>
      <w:r>
        <w:t>获得结构化方案 / PRD 框架，补充细节即可。</w:t>
      </w:r>
    </w:p>
    <w:p>
      <w:r>
        <w:rPr>
          <w:b/>
        </w:rPr>
        <w:t>直接复制的提示词</w:t>
      </w:r>
      <w:r>
        <w:t>：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color="auto" w:fill="0F172A"/>
          </w:tcPr>
          <w:p>
            <w:r>
              <w:rPr>
                <w:rFonts w:ascii="Consolas" w:hAnsi="Consolas" w:eastAsia="Microsoft YaHei"/>
                <w:color w:val="E6EDF3"/>
                <w:sz w:val="18"/>
              </w:rPr>
              <w:t>你是一位产品 / 方案顾问。请将下面的零散需求整理成规范文档。</w:t>
              <w:br/>
              <w:t>背景：【如 销售反映客户总问"订单到哪了"，想做个查询功能】</w:t>
              <w:br/>
              <w:t>零散诉求（原话）：【粘贴业务方的话 / 聊天记录】</w:t>
              <w:br/>
              <w:t>文档用途：【如 给开发看的 PRD / 给领导看的方案】</w:t>
              <w:br/>
              <w:br/>
              <w:t>请输出：</w:t>
              <w:br/>
              <w:t>1. 问题定义（一句话：用户是谁、痛点是什么、现状缺口）</w:t>
              <w:br/>
              <w:t>2. 目标与成功指标（可量化，如 查询响应 &lt; 3 秒、咨询量降 30%）</w:t>
              <w:br/>
              <w:t>3. 功能范围（必需 / 可选，MoSCoW 法）</w:t>
              <w:br/>
              <w:t>4. 核心流程（用户视角步骤）</w:t>
              <w:br/>
              <w:t>5. 待确认问题清单（向业务方回问）</w:t>
              <w:br/>
              <w:t>要求：剔除矛盾与重复；区分"要什么"和"怎么实现"；指标必须可测。</w:t>
            </w:r>
          </w:p>
        </w:tc>
      </w:tr>
    </w:tbl>
    <w:p/>
    <w:p>
      <w:r>
        <w:rPr>
          <w:b/>
        </w:rPr>
        <w:t>输入示例</w:t>
      </w:r>
      <w:r>
        <w:t>：</w:t>
      </w:r>
    </w:p>
    <w:p>
      <w:r>
        <w:rPr>
          <w:i/>
          <w:color w:val="5B6168"/>
        </w:rPr>
        <w:t>背景：客服常被问订单进度。原话："客户老打电话问到哪了""希望能自己查""最好微信里就能看""别太复杂"。用途：PRD。</w:t>
      </w:r>
    </w:p>
    <w:p>
      <w:r>
        <w:rPr>
          <w:b/>
        </w:rPr>
        <w:t>预期输出效果</w:t>
      </w:r>
      <w:r>
        <w:t>：</w:t>
      </w:r>
    </w:p>
    <w:p>
      <w:r>
        <w:rPr>
          <w:i/>
          <w:color w:val="5B6168"/>
        </w:rPr>
        <w:t>1. 问题：客户（用户）无法自助查询订单进度，只能电话联系客服（痛点），现有系统无对外查询入口（缺口）。</w:t>
      </w:r>
    </w:p>
    <w:p>
      <w:r>
        <w:rPr>
          <w:i/>
          <w:color w:val="5B6168"/>
        </w:rPr>
        <w:t>2. 目标：上线微信端订单查询；指标：自助查询占比 &gt; 50%、相关来电降 30%。</w:t>
      </w:r>
    </w:p>
    <w:p>
      <w:r>
        <w:rPr>
          <w:i/>
          <w:color w:val="5B6168"/>
        </w:rPr>
        <w:t>3. 范围：必需 = 按单号 / 手机号查状态与物流；可选 = 预计送达时间预测；MoSCoW 标好。</w:t>
      </w:r>
    </w:p>
    <w:p>
      <w:r>
        <w:rPr>
          <w:i/>
          <w:color w:val="5B6168"/>
        </w:rPr>
        <w:t>4. 流程：微信入口 → 身份验证 → 输入单号 → 展示进度 → 异常处理提示。</w:t>
      </w:r>
    </w:p>
    <w:p>
      <w:r>
        <w:rPr>
          <w:i/>
          <w:color w:val="5B6168"/>
        </w:rPr>
        <w:t>5. 待确认：身份验证用手机号还是微信 openid？物流数据从何处获取？</w:t>
      </w:r>
    </w:p>
    <w:p>
      <w:r>
        <w:rPr>
          <w:b/>
        </w:rPr>
        <w:t>进阶 / 变体</w:t>
      </w:r>
      <w:r>
        <w:t>：进阶：加"将第 3 节功能范围绘制为优先级矩阵（价值 × 成本），说明取舍"，辅助决策。</w:t>
      </w:r>
    </w:p>
    <w:p>
      <w:r>
        <w:rPr>
          <w:i/>
          <w:color w:val="5B6168"/>
        </w:rPr>
        <w:t>以上 20 条是「减负包」的通用核心。真正拉开差距的，是 ① 的需求方法与 ④ 的现成文件——请向前翻阅。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Microsoft YaHei" w:hAnsi="Microsoft YaHei" w:eastAsia="Microsoft YaHe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